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7196" w14:textId="56CE2328" w:rsidR="00B229EA" w:rsidRPr="00B229EA" w:rsidRDefault="00B229EA" w:rsidP="00A6787A">
      <w:pPr>
        <w:suppressAutoHyphens w:val="0"/>
        <w:autoSpaceDE w:val="0"/>
        <w:autoSpaceDN w:val="0"/>
        <w:adjustRightInd w:val="0"/>
        <w:spacing w:line="360" w:lineRule="auto"/>
        <w:jc w:val="right"/>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Załącznik nr 4 do </w:t>
      </w:r>
      <w:proofErr w:type="spellStart"/>
      <w:r w:rsidRPr="00B229EA">
        <w:rPr>
          <w:rFonts w:ascii="Ubuntu Light" w:eastAsiaTheme="minorHAnsi" w:hAnsi="Ubuntu Light" w:cs="Ubuntu"/>
          <w:color w:val="000000"/>
          <w:sz w:val="18"/>
          <w:szCs w:val="18"/>
          <w:lang w:eastAsia="en-US"/>
        </w:rPr>
        <w:t>swz</w:t>
      </w:r>
      <w:proofErr w:type="spellEnd"/>
      <w:r w:rsidRPr="00B229EA">
        <w:rPr>
          <w:rFonts w:ascii="Ubuntu Light" w:eastAsiaTheme="minorHAnsi" w:hAnsi="Ubuntu Light" w:cs="Ubuntu"/>
          <w:color w:val="000000"/>
          <w:sz w:val="18"/>
          <w:szCs w:val="18"/>
          <w:lang w:eastAsia="en-US"/>
        </w:rPr>
        <w:t xml:space="preserve"> </w:t>
      </w:r>
    </w:p>
    <w:p w14:paraId="4DB01AE1" w14:textId="3A5934D7" w:rsidR="00A6787A" w:rsidRPr="00B93DD8" w:rsidRDefault="00B229EA" w:rsidP="00B93DD8">
      <w:pPr>
        <w:suppressAutoHyphens w:val="0"/>
        <w:autoSpaceDE w:val="0"/>
        <w:autoSpaceDN w:val="0"/>
        <w:adjustRightInd w:val="0"/>
        <w:spacing w:line="360" w:lineRule="auto"/>
        <w:jc w:val="center"/>
        <w:rPr>
          <w:rFonts w:ascii="Ubuntu Light" w:eastAsiaTheme="minorHAnsi" w:hAnsi="Ubuntu Light" w:cs="Ubuntu"/>
          <w:b/>
          <w:color w:val="000000"/>
          <w:u w:val="single"/>
          <w:lang w:eastAsia="en-US"/>
        </w:rPr>
      </w:pPr>
      <w:r w:rsidRPr="009B14CC">
        <w:rPr>
          <w:rFonts w:ascii="Ubuntu Light" w:eastAsiaTheme="minorHAnsi" w:hAnsi="Ubuntu Light" w:cs="Ubuntu"/>
          <w:b/>
          <w:color w:val="000000"/>
          <w:u w:val="single"/>
          <w:lang w:eastAsia="en-US"/>
        </w:rPr>
        <w:t>Projektowane postanowienia umowy</w:t>
      </w:r>
    </w:p>
    <w:p w14:paraId="29D77142" w14:textId="491C272A" w:rsidR="00B229EA" w:rsidRPr="00FF1523" w:rsidRDefault="00B229EA" w:rsidP="00B229EA">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B229EA">
        <w:rPr>
          <w:rFonts w:ascii="Ubuntu Light" w:eastAsiaTheme="minorHAnsi" w:hAnsi="Ubuntu Light" w:cs="Ubuntu"/>
          <w:color w:val="000000"/>
          <w:sz w:val="18"/>
          <w:szCs w:val="18"/>
          <w:lang w:eastAsia="en-US"/>
        </w:rPr>
        <w:t xml:space="preserve">zawarta w Katowicach </w:t>
      </w:r>
      <w:r w:rsidRPr="009B14CC">
        <w:rPr>
          <w:rFonts w:ascii="Ubuntu Light" w:eastAsiaTheme="minorHAnsi" w:hAnsi="Ubuntu Light" w:cs="Ubuntu"/>
          <w:b/>
          <w:color w:val="000000"/>
          <w:sz w:val="18"/>
          <w:szCs w:val="18"/>
          <w:lang w:eastAsia="en-US"/>
        </w:rPr>
        <w:t>w dniu .................................</w:t>
      </w:r>
      <w:r w:rsidR="007E6572">
        <w:rPr>
          <w:rFonts w:ascii="Ubuntu Light" w:eastAsiaTheme="minorHAnsi" w:hAnsi="Ubuntu Light" w:cs="Ubuntu"/>
          <w:b/>
          <w:color w:val="000000"/>
          <w:sz w:val="18"/>
          <w:szCs w:val="18"/>
          <w:lang w:eastAsia="en-US"/>
        </w:rPr>
        <w:t>202</w:t>
      </w:r>
      <w:r w:rsidR="005577D9">
        <w:rPr>
          <w:rFonts w:ascii="Ubuntu Light" w:eastAsiaTheme="minorHAnsi" w:hAnsi="Ubuntu Light" w:cs="Ubuntu"/>
          <w:b/>
          <w:color w:val="000000"/>
          <w:sz w:val="18"/>
          <w:szCs w:val="18"/>
          <w:lang w:eastAsia="en-US"/>
        </w:rPr>
        <w:t>6</w:t>
      </w:r>
      <w:r w:rsidRPr="009B14CC">
        <w:rPr>
          <w:rFonts w:ascii="Ubuntu Light" w:eastAsiaTheme="minorHAnsi" w:hAnsi="Ubuntu Light" w:cs="Ubuntu"/>
          <w:b/>
          <w:color w:val="000000"/>
          <w:sz w:val="18"/>
          <w:szCs w:val="18"/>
          <w:lang w:eastAsia="en-US"/>
        </w:rPr>
        <w:t xml:space="preserve"> roku</w:t>
      </w:r>
      <w:r w:rsidRPr="00B229EA">
        <w:rPr>
          <w:rFonts w:ascii="Ubuntu Light" w:eastAsiaTheme="minorHAnsi" w:hAnsi="Ubuntu Light" w:cs="Ubuntu"/>
          <w:color w:val="000000"/>
          <w:sz w:val="18"/>
          <w:szCs w:val="18"/>
          <w:lang w:eastAsia="en-US"/>
        </w:rPr>
        <w:t xml:space="preserve"> pomiędzy </w:t>
      </w:r>
      <w:r w:rsidRPr="00FF1523">
        <w:rPr>
          <w:rFonts w:ascii="Ubuntu Light" w:eastAsiaTheme="minorHAnsi" w:hAnsi="Ubuntu Light" w:cs="Ubuntu"/>
          <w:b/>
          <w:color w:val="000000"/>
          <w:sz w:val="18"/>
          <w:szCs w:val="18"/>
          <w:lang w:eastAsia="en-US"/>
        </w:rPr>
        <w:t xml:space="preserve">Stronami: </w:t>
      </w:r>
    </w:p>
    <w:p w14:paraId="30F1A4F3" w14:textId="40343EE0"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755F68">
        <w:rPr>
          <w:rFonts w:ascii="Ubuntu Light" w:eastAsiaTheme="minorHAnsi" w:hAnsi="Ubuntu Light" w:cs="Ubuntu"/>
          <w:b/>
          <w:color w:val="000000"/>
          <w:sz w:val="18"/>
          <w:szCs w:val="18"/>
          <w:lang w:eastAsia="en-US"/>
        </w:rPr>
        <w:t>GÓRNOŚLĄSKI</w:t>
      </w:r>
      <w:r w:rsidR="00A07FE4">
        <w:rPr>
          <w:rFonts w:ascii="Ubuntu Light" w:eastAsiaTheme="minorHAnsi" w:hAnsi="Ubuntu Light" w:cs="Ubuntu"/>
          <w:b/>
          <w:color w:val="000000"/>
          <w:sz w:val="18"/>
          <w:szCs w:val="18"/>
          <w:lang w:eastAsia="en-US"/>
        </w:rPr>
        <w:t>M</w:t>
      </w:r>
      <w:r w:rsidRPr="00755F68">
        <w:rPr>
          <w:rFonts w:ascii="Ubuntu Light" w:eastAsiaTheme="minorHAnsi" w:hAnsi="Ubuntu Light" w:cs="Ubuntu"/>
          <w:b/>
          <w:color w:val="000000"/>
          <w:sz w:val="18"/>
          <w:szCs w:val="18"/>
          <w:lang w:eastAsia="en-US"/>
        </w:rPr>
        <w:t xml:space="preserve"> CENTRUM ZDROWIA DZIECKA IM. ŚW. JANA PAWŁA II                                                      </w:t>
      </w:r>
    </w:p>
    <w:p w14:paraId="4151D951" w14:textId="7EDEB63E"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755F68">
        <w:rPr>
          <w:rFonts w:ascii="Ubuntu Light" w:eastAsiaTheme="minorHAnsi" w:hAnsi="Ubuntu Light" w:cs="Ubuntu"/>
          <w:b/>
          <w:color w:val="000000"/>
          <w:sz w:val="18"/>
          <w:szCs w:val="18"/>
          <w:lang w:eastAsia="en-US"/>
        </w:rPr>
        <w:t>SAMODZIELNY</w:t>
      </w:r>
      <w:r w:rsidR="00A07FE4">
        <w:rPr>
          <w:rFonts w:ascii="Ubuntu Light" w:eastAsiaTheme="minorHAnsi" w:hAnsi="Ubuntu Light" w:cs="Ubuntu"/>
          <w:b/>
          <w:color w:val="000000"/>
          <w:sz w:val="18"/>
          <w:szCs w:val="18"/>
          <w:lang w:eastAsia="en-US"/>
        </w:rPr>
        <w:t>M</w:t>
      </w:r>
      <w:r w:rsidRPr="00755F68">
        <w:rPr>
          <w:rFonts w:ascii="Ubuntu Light" w:eastAsiaTheme="minorHAnsi" w:hAnsi="Ubuntu Light" w:cs="Ubuntu"/>
          <w:b/>
          <w:color w:val="000000"/>
          <w:sz w:val="18"/>
          <w:szCs w:val="18"/>
          <w:lang w:eastAsia="en-US"/>
        </w:rPr>
        <w:t xml:space="preserve"> PUBLICZNY</w:t>
      </w:r>
      <w:r w:rsidR="00A07FE4">
        <w:rPr>
          <w:rFonts w:ascii="Ubuntu Light" w:eastAsiaTheme="minorHAnsi" w:hAnsi="Ubuntu Light" w:cs="Ubuntu"/>
          <w:b/>
          <w:color w:val="000000"/>
          <w:sz w:val="18"/>
          <w:szCs w:val="18"/>
          <w:lang w:eastAsia="en-US"/>
        </w:rPr>
        <w:t>M</w:t>
      </w:r>
      <w:r w:rsidRPr="00755F68">
        <w:rPr>
          <w:rFonts w:ascii="Ubuntu Light" w:eastAsiaTheme="minorHAnsi" w:hAnsi="Ubuntu Light" w:cs="Ubuntu"/>
          <w:b/>
          <w:color w:val="000000"/>
          <w:sz w:val="18"/>
          <w:szCs w:val="18"/>
          <w:lang w:eastAsia="en-US"/>
        </w:rPr>
        <w:t xml:space="preserve"> SZPITAL</w:t>
      </w:r>
      <w:r w:rsidR="00A07FE4">
        <w:rPr>
          <w:rFonts w:ascii="Ubuntu Light" w:eastAsiaTheme="minorHAnsi" w:hAnsi="Ubuntu Light" w:cs="Ubuntu"/>
          <w:b/>
          <w:color w:val="000000"/>
          <w:sz w:val="18"/>
          <w:szCs w:val="18"/>
          <w:lang w:eastAsia="en-US"/>
        </w:rPr>
        <w:t>EM</w:t>
      </w:r>
      <w:r w:rsidRPr="00755F68">
        <w:rPr>
          <w:rFonts w:ascii="Ubuntu Light" w:eastAsiaTheme="minorHAnsi" w:hAnsi="Ubuntu Light" w:cs="Ubuntu"/>
          <w:b/>
          <w:color w:val="000000"/>
          <w:sz w:val="18"/>
          <w:szCs w:val="18"/>
          <w:lang w:eastAsia="en-US"/>
        </w:rPr>
        <w:t xml:space="preserve"> KLINICZNY</w:t>
      </w:r>
      <w:r w:rsidR="00A07FE4">
        <w:rPr>
          <w:rFonts w:ascii="Ubuntu Light" w:eastAsiaTheme="minorHAnsi" w:hAnsi="Ubuntu Light" w:cs="Ubuntu"/>
          <w:b/>
          <w:color w:val="000000"/>
          <w:sz w:val="18"/>
          <w:szCs w:val="18"/>
          <w:lang w:eastAsia="en-US"/>
        </w:rPr>
        <w:t>M</w:t>
      </w:r>
      <w:r w:rsidRPr="00755F68">
        <w:rPr>
          <w:rFonts w:ascii="Ubuntu Light" w:eastAsiaTheme="minorHAnsi" w:hAnsi="Ubuntu Light" w:cs="Ubuntu"/>
          <w:b/>
          <w:color w:val="000000"/>
          <w:sz w:val="18"/>
          <w:szCs w:val="18"/>
          <w:lang w:eastAsia="en-US"/>
        </w:rPr>
        <w:t xml:space="preserve"> NR 6 </w:t>
      </w:r>
    </w:p>
    <w:p w14:paraId="7C0AC67F" w14:textId="77777777"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755F68">
        <w:rPr>
          <w:rFonts w:ascii="Ubuntu Light" w:eastAsiaTheme="minorHAnsi" w:hAnsi="Ubuntu Light" w:cs="Ubuntu"/>
          <w:b/>
          <w:color w:val="000000"/>
          <w:sz w:val="18"/>
          <w:szCs w:val="18"/>
          <w:lang w:eastAsia="en-US"/>
        </w:rPr>
        <w:t>ŚLĄSKIEGO UNIWERSYTETU MEDYCZNEGO  W KATOWICACH</w:t>
      </w:r>
    </w:p>
    <w:p w14:paraId="446E00AE" w14:textId="41025612"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755F68">
        <w:rPr>
          <w:rFonts w:ascii="Ubuntu Light" w:eastAsiaTheme="minorHAnsi" w:hAnsi="Ubuntu Light" w:cs="Ubuntu"/>
          <w:b/>
          <w:color w:val="000000"/>
          <w:sz w:val="18"/>
          <w:szCs w:val="18"/>
          <w:lang w:eastAsia="en-US"/>
        </w:rPr>
        <w:t>40-752</w:t>
      </w:r>
      <w:r w:rsidRPr="00755F68">
        <w:rPr>
          <w:rFonts w:ascii="Ubuntu Light" w:eastAsiaTheme="minorHAnsi" w:hAnsi="Ubuntu Light" w:cs="Ubuntu"/>
          <w:b/>
          <w:color w:val="000000"/>
          <w:sz w:val="18"/>
          <w:szCs w:val="18"/>
          <w:lang w:eastAsia="en-US"/>
        </w:rPr>
        <w:tab/>
      </w:r>
      <w:r w:rsidR="00A07FE4">
        <w:rPr>
          <w:rFonts w:ascii="Ubuntu Light" w:eastAsiaTheme="minorHAnsi" w:hAnsi="Ubuntu Light" w:cs="Ubuntu"/>
          <w:b/>
          <w:color w:val="000000"/>
          <w:sz w:val="18"/>
          <w:szCs w:val="18"/>
          <w:lang w:eastAsia="en-US"/>
        </w:rPr>
        <w:t xml:space="preserve"> </w:t>
      </w:r>
      <w:r w:rsidRPr="00755F68">
        <w:rPr>
          <w:rFonts w:ascii="Ubuntu Light" w:eastAsiaTheme="minorHAnsi" w:hAnsi="Ubuntu Light" w:cs="Ubuntu"/>
          <w:b/>
          <w:color w:val="000000"/>
          <w:sz w:val="18"/>
          <w:szCs w:val="18"/>
          <w:lang w:eastAsia="en-US"/>
        </w:rPr>
        <w:t>Katowice ul. Medyków 16</w:t>
      </w:r>
    </w:p>
    <w:p w14:paraId="4B1CE781" w14:textId="77777777"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755F68">
        <w:rPr>
          <w:rFonts w:ascii="Ubuntu Light" w:eastAsiaTheme="minorHAnsi" w:hAnsi="Ubuntu Light" w:cs="Ubuntu"/>
          <w:b/>
          <w:color w:val="000000"/>
          <w:sz w:val="18"/>
          <w:szCs w:val="18"/>
          <w:lang w:eastAsia="en-US"/>
        </w:rPr>
        <w:t xml:space="preserve">NIP 634-23-46-590; REGON 001415000; KRS 0000061833; </w:t>
      </w:r>
    </w:p>
    <w:p w14:paraId="2EEA26F7" w14:textId="77777777"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755F68">
        <w:rPr>
          <w:rFonts w:ascii="Ubuntu Light" w:eastAsiaTheme="minorHAnsi" w:hAnsi="Ubuntu Light" w:cs="Ubuntu"/>
          <w:color w:val="000000"/>
          <w:sz w:val="18"/>
          <w:szCs w:val="18"/>
          <w:lang w:eastAsia="en-US"/>
        </w:rPr>
        <w:t xml:space="preserve">reprezentowanym przez: </w:t>
      </w:r>
    </w:p>
    <w:p w14:paraId="67E5A92B" w14:textId="77777777" w:rsidR="00755F68" w:rsidRPr="00755F68" w:rsidRDefault="00755F68" w:rsidP="00755F68">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755F68">
        <w:rPr>
          <w:rFonts w:ascii="Ubuntu Light" w:eastAsiaTheme="minorHAnsi" w:hAnsi="Ubuntu Light" w:cs="Ubuntu"/>
          <w:color w:val="000000"/>
          <w:sz w:val="18"/>
          <w:szCs w:val="18"/>
          <w:lang w:eastAsia="en-US"/>
        </w:rPr>
        <w:t xml:space="preserve">Dyrektora Centrum  - Mariana Kreis </w:t>
      </w:r>
    </w:p>
    <w:p w14:paraId="0CBBD659" w14:textId="7097D5D9" w:rsidR="00755F68" w:rsidRDefault="00755F68" w:rsidP="00755F68">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755F68">
        <w:rPr>
          <w:rFonts w:ascii="Ubuntu Light" w:eastAsiaTheme="minorHAnsi" w:hAnsi="Ubuntu Light" w:cs="Ubuntu"/>
          <w:b/>
          <w:color w:val="000000"/>
          <w:sz w:val="18"/>
          <w:szCs w:val="18"/>
          <w:lang w:eastAsia="en-US"/>
        </w:rPr>
        <w:t>zwanym dalej Zamawiającym, a</w:t>
      </w:r>
    </w:p>
    <w:p w14:paraId="70AE391E" w14:textId="77777777" w:rsidR="00B229EA" w:rsidRPr="00B229EA"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 </w:t>
      </w:r>
    </w:p>
    <w:p w14:paraId="66D21A53" w14:textId="77777777" w:rsidR="00B229EA" w:rsidRPr="00B229EA"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 </w:t>
      </w:r>
    </w:p>
    <w:p w14:paraId="2548C7AF" w14:textId="77777777" w:rsidR="00B229EA" w:rsidRPr="00B229EA"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reprezentowanym przez: </w:t>
      </w:r>
    </w:p>
    <w:p w14:paraId="74213CC5" w14:textId="77777777" w:rsidR="00B229EA" w:rsidRPr="00B229EA"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1. .............................................................................................. </w:t>
      </w:r>
    </w:p>
    <w:p w14:paraId="3A25343F" w14:textId="77777777" w:rsidR="00B229EA" w:rsidRPr="00B229EA"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2. .............................................................................................. </w:t>
      </w:r>
    </w:p>
    <w:p w14:paraId="40523745" w14:textId="77777777" w:rsidR="00B229EA" w:rsidRPr="00B229EA"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NIP ............................; REGON ..........................; KRS ......................; Kapitał zakładowy ................................... zł.; </w:t>
      </w:r>
    </w:p>
    <w:p w14:paraId="2D1F1880" w14:textId="77777777" w:rsidR="00B229EA" w:rsidRPr="009B14CC" w:rsidRDefault="00B229EA" w:rsidP="00B229EA">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B229EA">
        <w:rPr>
          <w:rFonts w:ascii="Ubuntu Light" w:eastAsiaTheme="minorHAnsi" w:hAnsi="Ubuntu Light" w:cs="Ubuntu"/>
          <w:color w:val="000000"/>
          <w:sz w:val="18"/>
          <w:szCs w:val="18"/>
          <w:lang w:eastAsia="en-US"/>
        </w:rPr>
        <w:t xml:space="preserve">zwanym dalej </w:t>
      </w:r>
      <w:r w:rsidRPr="009B14CC">
        <w:rPr>
          <w:rFonts w:ascii="Ubuntu Light" w:eastAsiaTheme="minorHAnsi" w:hAnsi="Ubuntu Light" w:cs="Ubuntu"/>
          <w:b/>
          <w:color w:val="000000"/>
          <w:sz w:val="18"/>
          <w:szCs w:val="18"/>
          <w:lang w:eastAsia="en-US"/>
        </w:rPr>
        <w:t xml:space="preserve">Wykonawcą, </w:t>
      </w:r>
    </w:p>
    <w:p w14:paraId="1CFBB673" w14:textId="77777777" w:rsidR="00B229EA" w:rsidRPr="009B14CC" w:rsidRDefault="00B229EA" w:rsidP="00B229EA">
      <w:pPr>
        <w:suppressAutoHyphens w:val="0"/>
        <w:autoSpaceDE w:val="0"/>
        <w:autoSpaceDN w:val="0"/>
        <w:adjustRightInd w:val="0"/>
        <w:spacing w:line="360" w:lineRule="auto"/>
        <w:rPr>
          <w:rFonts w:ascii="Ubuntu Light" w:eastAsiaTheme="minorHAnsi" w:hAnsi="Ubuntu Light" w:cs="Ubuntu"/>
          <w:b/>
          <w:color w:val="000000"/>
          <w:sz w:val="18"/>
          <w:szCs w:val="18"/>
          <w:lang w:eastAsia="en-US"/>
        </w:rPr>
      </w:pPr>
      <w:r w:rsidRPr="00B229EA">
        <w:rPr>
          <w:rFonts w:ascii="Ubuntu Light" w:eastAsiaTheme="minorHAnsi" w:hAnsi="Ubuntu Light" w:cs="Ubuntu"/>
          <w:color w:val="000000"/>
          <w:sz w:val="18"/>
          <w:szCs w:val="18"/>
          <w:lang w:eastAsia="en-US"/>
        </w:rPr>
        <w:t xml:space="preserve">łącznie zwanymi </w:t>
      </w:r>
      <w:r w:rsidRPr="009B14CC">
        <w:rPr>
          <w:rFonts w:ascii="Ubuntu Light" w:eastAsiaTheme="minorHAnsi" w:hAnsi="Ubuntu Light" w:cs="Ubuntu"/>
          <w:b/>
          <w:color w:val="000000"/>
          <w:sz w:val="18"/>
          <w:szCs w:val="18"/>
          <w:lang w:eastAsia="en-US"/>
        </w:rPr>
        <w:t xml:space="preserve">Stronami, </w:t>
      </w:r>
    </w:p>
    <w:p w14:paraId="7F932C58" w14:textId="7605C498" w:rsidR="00B229EA" w:rsidRPr="004D0817" w:rsidRDefault="00B229EA" w:rsidP="00B229EA">
      <w:pPr>
        <w:suppressAutoHyphens w:val="0"/>
        <w:autoSpaceDE w:val="0"/>
        <w:autoSpaceDN w:val="0"/>
        <w:adjustRightInd w:val="0"/>
        <w:spacing w:line="360" w:lineRule="auto"/>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o treści następującej, </w:t>
      </w:r>
    </w:p>
    <w:p w14:paraId="787173D4" w14:textId="77777777" w:rsidR="00064586" w:rsidRPr="004D0817" w:rsidRDefault="00B229EA" w:rsidP="009B14CC">
      <w:pPr>
        <w:suppressAutoHyphens w:val="0"/>
        <w:autoSpaceDE w:val="0"/>
        <w:autoSpaceDN w:val="0"/>
        <w:adjustRightInd w:val="0"/>
        <w:spacing w:line="360" w:lineRule="auto"/>
        <w:jc w:val="center"/>
        <w:rPr>
          <w:rFonts w:ascii="Ubuntu Light" w:eastAsiaTheme="minorHAnsi" w:hAnsi="Ubuntu Light" w:cs="Ubuntu"/>
          <w:b/>
          <w:color w:val="000000"/>
          <w:sz w:val="18"/>
          <w:szCs w:val="18"/>
          <w:lang w:eastAsia="en-US"/>
        </w:rPr>
      </w:pPr>
      <w:r w:rsidRPr="004D0817">
        <w:rPr>
          <w:rFonts w:ascii="Ubuntu Light" w:eastAsiaTheme="minorHAnsi" w:hAnsi="Ubuntu Light" w:cs="Ubuntu"/>
          <w:b/>
          <w:color w:val="000000"/>
          <w:sz w:val="18"/>
          <w:szCs w:val="18"/>
          <w:lang w:eastAsia="en-US"/>
        </w:rPr>
        <w:t xml:space="preserve">§1 </w:t>
      </w:r>
    </w:p>
    <w:p w14:paraId="7DB79A9B" w14:textId="00592F1F" w:rsidR="00B229EA" w:rsidRPr="004D0817" w:rsidRDefault="00B229EA" w:rsidP="009B14CC">
      <w:pPr>
        <w:suppressAutoHyphens w:val="0"/>
        <w:autoSpaceDE w:val="0"/>
        <w:autoSpaceDN w:val="0"/>
        <w:adjustRightInd w:val="0"/>
        <w:spacing w:line="360" w:lineRule="auto"/>
        <w:jc w:val="center"/>
        <w:rPr>
          <w:rFonts w:ascii="Ubuntu Light" w:eastAsiaTheme="minorHAnsi" w:hAnsi="Ubuntu Light" w:cs="Ubuntu"/>
          <w:b/>
          <w:color w:val="000000"/>
          <w:sz w:val="18"/>
          <w:szCs w:val="18"/>
          <w:u w:val="single"/>
          <w:lang w:eastAsia="en-US"/>
        </w:rPr>
      </w:pPr>
      <w:r w:rsidRPr="004D0817">
        <w:rPr>
          <w:rFonts w:ascii="Ubuntu Light" w:eastAsiaTheme="minorHAnsi" w:hAnsi="Ubuntu Light" w:cs="Ubuntu"/>
          <w:b/>
          <w:color w:val="000000"/>
          <w:sz w:val="18"/>
          <w:szCs w:val="18"/>
          <w:u w:val="single"/>
          <w:lang w:eastAsia="en-US"/>
        </w:rPr>
        <w:t>PRZEDMIOT UMOWY</w:t>
      </w:r>
    </w:p>
    <w:p w14:paraId="07B329E4" w14:textId="3A903603" w:rsidR="00B229EA" w:rsidRPr="005D58E7" w:rsidRDefault="005D58E7" w:rsidP="005D58E7">
      <w:pPr>
        <w:spacing w:line="360" w:lineRule="auto"/>
        <w:ind w:left="284" w:hanging="284"/>
        <w:jc w:val="both"/>
        <w:rPr>
          <w:rFonts w:ascii="Ubuntu Light" w:hAnsi="Ubuntu Light" w:cstheme="minorHAnsi"/>
          <w:b/>
          <w:sz w:val="18"/>
          <w:szCs w:val="18"/>
          <w:u w:val="single"/>
        </w:rPr>
      </w:pPr>
      <w:r>
        <w:rPr>
          <w:rFonts w:ascii="Ubuntu Light" w:eastAsiaTheme="minorHAnsi" w:hAnsi="Ubuntu Light" w:cs="Ubuntu"/>
          <w:color w:val="000000"/>
          <w:sz w:val="18"/>
          <w:szCs w:val="18"/>
        </w:rPr>
        <w:t xml:space="preserve">1.  </w:t>
      </w:r>
      <w:r w:rsidR="00B229EA" w:rsidRPr="00593073">
        <w:rPr>
          <w:rFonts w:ascii="Ubuntu Light" w:eastAsiaTheme="minorHAnsi" w:hAnsi="Ubuntu Light" w:cs="Ubuntu"/>
          <w:color w:val="000000"/>
          <w:sz w:val="18"/>
          <w:szCs w:val="18"/>
        </w:rPr>
        <w:t xml:space="preserve">W wyniku przeprowadzonego postępowania w trybie przetargu nieograniczonego </w:t>
      </w:r>
      <w:r w:rsidR="00B229EA" w:rsidRPr="00593073">
        <w:rPr>
          <w:rFonts w:ascii="Ubuntu Light" w:eastAsiaTheme="minorHAnsi" w:hAnsi="Ubuntu Light" w:cs="Ubuntu"/>
          <w:b/>
          <w:color w:val="000000"/>
          <w:sz w:val="18"/>
          <w:szCs w:val="18"/>
        </w:rPr>
        <w:t>(nr sprawy ZP/</w:t>
      </w:r>
      <w:r w:rsidR="00DE2925">
        <w:rPr>
          <w:rFonts w:ascii="Ubuntu Light" w:eastAsiaTheme="minorHAnsi" w:hAnsi="Ubuntu Light" w:cs="Ubuntu"/>
          <w:b/>
          <w:color w:val="000000"/>
          <w:sz w:val="18"/>
          <w:szCs w:val="18"/>
        </w:rPr>
        <w:t>15/26</w:t>
      </w:r>
      <w:r w:rsidR="00B229EA" w:rsidRPr="00593073">
        <w:rPr>
          <w:rFonts w:ascii="Ubuntu Light" w:eastAsiaTheme="minorHAnsi" w:hAnsi="Ubuntu Light" w:cs="Ubuntu"/>
          <w:b/>
          <w:color w:val="000000"/>
          <w:sz w:val="18"/>
          <w:szCs w:val="18"/>
        </w:rPr>
        <w:t xml:space="preserve">), Wykonawca </w:t>
      </w:r>
      <w:r w:rsidR="00B229EA" w:rsidRPr="00593073">
        <w:rPr>
          <w:rFonts w:ascii="Ubuntu Light" w:eastAsiaTheme="minorHAnsi" w:hAnsi="Ubuntu Light" w:cs="Ubuntu"/>
          <w:color w:val="000000"/>
          <w:sz w:val="18"/>
          <w:szCs w:val="18"/>
        </w:rPr>
        <w:t xml:space="preserve">zobowiązuje się do sukcesywnych </w:t>
      </w:r>
      <w:r w:rsidRPr="00A47A99">
        <w:rPr>
          <w:rFonts w:ascii="Ubuntu Light" w:hAnsi="Ubuntu Light" w:cstheme="minorHAnsi"/>
          <w:b/>
          <w:sz w:val="18"/>
          <w:szCs w:val="18"/>
        </w:rPr>
        <w:t>dostaw leków stosowanych w programach lekowych dla Górnośląskiego Centrum Zdrowia Dziecka im. Św. Jana Pawła II Samodzielnego Publicznego Szpitala Klinicznego nr 6 Śląskiego Uniwersytetu Medycznego w Katowicach 40-752 Katowice ul. Medyków 16</w:t>
      </w:r>
      <w:r w:rsidRPr="004117B1">
        <w:rPr>
          <w:rFonts w:ascii="Ubuntu Light" w:eastAsia="Calibri" w:hAnsi="Ubuntu Light" w:cs="Tahoma"/>
          <w:b/>
          <w:bCs/>
          <w:sz w:val="18"/>
          <w:szCs w:val="18"/>
          <w:lang w:eastAsia="en-US"/>
        </w:rPr>
        <w:t>,</w:t>
      </w:r>
      <w:r w:rsidR="00B85195" w:rsidRPr="004117B1">
        <w:rPr>
          <w:rFonts w:ascii="Ubuntu Light" w:eastAsiaTheme="minorHAnsi" w:hAnsi="Ubuntu Light" w:cs="Ubuntu"/>
          <w:color w:val="000000"/>
          <w:sz w:val="18"/>
          <w:szCs w:val="18"/>
        </w:rPr>
        <w:t xml:space="preserve"> </w:t>
      </w:r>
      <w:r w:rsidR="00B229EA" w:rsidRPr="00593073">
        <w:rPr>
          <w:rFonts w:ascii="Ubuntu Light" w:eastAsiaTheme="minorHAnsi" w:hAnsi="Ubuntu Light" w:cs="Ubuntu"/>
          <w:color w:val="000000"/>
          <w:sz w:val="18"/>
          <w:szCs w:val="18"/>
        </w:rPr>
        <w:t xml:space="preserve"> </w:t>
      </w:r>
      <w:r w:rsidR="00D67A01">
        <w:rPr>
          <w:rFonts w:ascii="Ubuntu Light" w:eastAsiaTheme="minorHAnsi" w:hAnsi="Ubuntu Light" w:cs="Ubuntu"/>
          <w:color w:val="000000"/>
          <w:sz w:val="18"/>
          <w:szCs w:val="18"/>
        </w:rPr>
        <w:t>pakiet nr ……</w:t>
      </w:r>
      <w:r w:rsidR="00B229EA" w:rsidRPr="00593073">
        <w:rPr>
          <w:rFonts w:ascii="Ubuntu Light" w:eastAsiaTheme="minorHAnsi" w:hAnsi="Ubuntu Light" w:cs="Ubuntu"/>
          <w:color w:val="000000"/>
          <w:sz w:val="18"/>
          <w:szCs w:val="18"/>
        </w:rPr>
        <w:t>zgodnie z ofertą przetargową stanowiącą załącznik nr 1 do niniejszej umowy</w:t>
      </w:r>
      <w:r w:rsidR="00E23133" w:rsidRPr="00593073">
        <w:rPr>
          <w:rFonts w:ascii="Ubuntu Light" w:eastAsiaTheme="minorHAnsi" w:hAnsi="Ubuntu Light" w:cs="Ubuntu"/>
          <w:color w:val="000000"/>
          <w:sz w:val="18"/>
          <w:szCs w:val="18"/>
        </w:rPr>
        <w:t>.</w:t>
      </w:r>
    </w:p>
    <w:p w14:paraId="7F5AD3C9" w14:textId="6248142C" w:rsidR="00B229EA" w:rsidRDefault="00B229EA" w:rsidP="005D58E7">
      <w:pPr>
        <w:pStyle w:val="Akapitzlist"/>
        <w:numPr>
          <w:ilvl w:val="0"/>
          <w:numId w:val="2"/>
        </w:numPr>
        <w:autoSpaceDE w:val="0"/>
        <w:autoSpaceDN w:val="0"/>
        <w:adjustRightInd w:val="0"/>
        <w:spacing w:line="360" w:lineRule="auto"/>
        <w:ind w:left="284" w:hanging="284"/>
        <w:jc w:val="both"/>
        <w:rPr>
          <w:rFonts w:ascii="Ubuntu Light" w:eastAsiaTheme="minorHAnsi" w:hAnsi="Ubuntu Light" w:cs="Ubuntu"/>
          <w:color w:val="000000"/>
          <w:sz w:val="18"/>
          <w:szCs w:val="18"/>
        </w:rPr>
      </w:pPr>
      <w:r w:rsidRPr="009B14CC">
        <w:rPr>
          <w:rFonts w:ascii="Ubuntu Light" w:eastAsiaTheme="minorHAnsi" w:hAnsi="Ubuntu Light" w:cs="Ubuntu"/>
          <w:color w:val="000000"/>
          <w:sz w:val="18"/>
          <w:szCs w:val="18"/>
        </w:rPr>
        <w:t xml:space="preserve">Szczegółowy asortyment, maksymalne ilości oraz ceny określa </w:t>
      </w:r>
      <w:r w:rsidR="004117B1">
        <w:rPr>
          <w:rFonts w:ascii="Ubuntu Light" w:eastAsiaTheme="minorHAnsi" w:hAnsi="Ubuntu Light" w:cs="Ubuntu"/>
          <w:color w:val="000000"/>
          <w:sz w:val="18"/>
          <w:szCs w:val="18"/>
        </w:rPr>
        <w:t>s</w:t>
      </w:r>
      <w:r w:rsidRPr="009B14CC">
        <w:rPr>
          <w:rFonts w:ascii="Ubuntu Light" w:eastAsiaTheme="minorHAnsi" w:hAnsi="Ubuntu Light" w:cs="Ubuntu"/>
          <w:color w:val="000000"/>
          <w:sz w:val="18"/>
          <w:szCs w:val="18"/>
        </w:rPr>
        <w:t>pecyfikacja asortymentowo-cenowa, stanowiąca załącznik nr 2</w:t>
      </w:r>
      <w:r w:rsidR="00B921EC">
        <w:rPr>
          <w:rFonts w:ascii="Ubuntu Light" w:eastAsiaTheme="minorHAnsi" w:hAnsi="Ubuntu Light" w:cs="Ubuntu"/>
          <w:color w:val="000000"/>
          <w:sz w:val="18"/>
          <w:szCs w:val="18"/>
        </w:rPr>
        <w:t xml:space="preserve"> </w:t>
      </w:r>
      <w:r w:rsidRPr="009B14CC">
        <w:rPr>
          <w:rFonts w:ascii="Ubuntu Light" w:eastAsiaTheme="minorHAnsi" w:hAnsi="Ubuntu Light" w:cs="Ubuntu"/>
          <w:color w:val="000000"/>
          <w:sz w:val="18"/>
          <w:szCs w:val="18"/>
        </w:rPr>
        <w:t xml:space="preserve">do niniejszej umowy. </w:t>
      </w:r>
    </w:p>
    <w:p w14:paraId="26D3140C" w14:textId="77777777" w:rsidR="00FD7C26" w:rsidRDefault="00B229EA" w:rsidP="00FD7C26">
      <w:pPr>
        <w:pStyle w:val="Akapitzlist"/>
        <w:numPr>
          <w:ilvl w:val="0"/>
          <w:numId w:val="2"/>
        </w:numPr>
        <w:autoSpaceDE w:val="0"/>
        <w:autoSpaceDN w:val="0"/>
        <w:adjustRightInd w:val="0"/>
        <w:spacing w:line="360" w:lineRule="auto"/>
        <w:ind w:left="284" w:hanging="284"/>
        <w:jc w:val="both"/>
        <w:rPr>
          <w:rFonts w:ascii="Ubuntu Light" w:eastAsiaTheme="minorHAnsi" w:hAnsi="Ubuntu Light" w:cs="Ubuntu"/>
          <w:color w:val="000000"/>
          <w:sz w:val="18"/>
          <w:szCs w:val="18"/>
        </w:rPr>
      </w:pPr>
      <w:r w:rsidRPr="005C22A5">
        <w:rPr>
          <w:rFonts w:ascii="Ubuntu Light" w:eastAsiaTheme="minorHAnsi" w:hAnsi="Ubuntu Light" w:cs="Ubuntu"/>
          <w:b/>
          <w:color w:val="000000"/>
          <w:sz w:val="18"/>
          <w:szCs w:val="18"/>
        </w:rPr>
        <w:t xml:space="preserve"> Wykonawca </w:t>
      </w:r>
      <w:r w:rsidRPr="009B14CC">
        <w:rPr>
          <w:rFonts w:ascii="Ubuntu Light" w:eastAsiaTheme="minorHAnsi" w:hAnsi="Ubuntu Light" w:cs="Ubuntu"/>
          <w:color w:val="000000"/>
          <w:sz w:val="18"/>
          <w:szCs w:val="18"/>
        </w:rPr>
        <w:t xml:space="preserve">zobowiązuje się dostarczać - zgodnie z załącznikiem nr 2 oraz każdorazowym zamówieniem ilościowo – asortymentowym, o którym mowa w §3 ust. 2 - przedmiot umowy, odpowiadający wymogom stawianym przez </w:t>
      </w:r>
      <w:r w:rsidRPr="009650F1">
        <w:rPr>
          <w:rFonts w:ascii="Ubuntu Light" w:eastAsiaTheme="minorHAnsi" w:hAnsi="Ubuntu Light" w:cs="Ubuntu"/>
          <w:b/>
          <w:color w:val="000000"/>
          <w:sz w:val="18"/>
          <w:szCs w:val="18"/>
        </w:rPr>
        <w:t xml:space="preserve">Zamawiającego </w:t>
      </w:r>
      <w:r w:rsidRPr="009B14CC">
        <w:rPr>
          <w:rFonts w:ascii="Ubuntu Light" w:eastAsiaTheme="minorHAnsi" w:hAnsi="Ubuntu Light" w:cs="Ubuntu"/>
          <w:color w:val="000000"/>
          <w:sz w:val="18"/>
          <w:szCs w:val="18"/>
        </w:rPr>
        <w:t>w SWZ.</w:t>
      </w:r>
    </w:p>
    <w:p w14:paraId="5A7BBC8E" w14:textId="48934252" w:rsidR="00B229EA" w:rsidRPr="00FD7C26" w:rsidRDefault="00FD7C26" w:rsidP="00FD7C26">
      <w:pPr>
        <w:pStyle w:val="Akapitzlist"/>
        <w:numPr>
          <w:ilvl w:val="0"/>
          <w:numId w:val="2"/>
        </w:numPr>
        <w:autoSpaceDE w:val="0"/>
        <w:autoSpaceDN w:val="0"/>
        <w:adjustRightInd w:val="0"/>
        <w:spacing w:line="360" w:lineRule="auto"/>
        <w:ind w:left="284" w:hanging="284"/>
        <w:jc w:val="both"/>
        <w:rPr>
          <w:rFonts w:ascii="Ubuntu Light" w:eastAsiaTheme="minorHAnsi" w:hAnsi="Ubuntu Light" w:cs="Ubuntu"/>
          <w:color w:val="000000"/>
          <w:sz w:val="18"/>
          <w:szCs w:val="18"/>
        </w:rPr>
      </w:pPr>
      <w:r w:rsidRPr="00FD7C26">
        <w:rPr>
          <w:rFonts w:ascii="Ubuntu Light" w:hAnsi="Ubuntu Light"/>
          <w:b/>
          <w:sz w:val="18"/>
          <w:szCs w:val="18"/>
        </w:rPr>
        <w:t>Wykonawca</w:t>
      </w:r>
      <w:r w:rsidRPr="00FD7C26">
        <w:rPr>
          <w:rFonts w:ascii="Ubuntu Light" w:hAnsi="Ubuntu Light"/>
          <w:sz w:val="18"/>
          <w:szCs w:val="18"/>
        </w:rPr>
        <w:t xml:space="preserve"> zobowiązuje się</w:t>
      </w:r>
      <w:r w:rsidR="003367AB">
        <w:rPr>
          <w:rFonts w:ascii="Ubuntu Light" w:hAnsi="Ubuntu Light"/>
          <w:sz w:val="18"/>
          <w:szCs w:val="18"/>
        </w:rPr>
        <w:t xml:space="preserve"> </w:t>
      </w:r>
      <w:r w:rsidRPr="00FD7C26">
        <w:rPr>
          <w:rFonts w:ascii="Ubuntu Light" w:hAnsi="Ubuntu Light"/>
          <w:sz w:val="18"/>
          <w:szCs w:val="18"/>
        </w:rPr>
        <w:t xml:space="preserve">dostarczać produkty lecznicze dopuszczone do obrotu na terytorium Rzeczypospolitej Polskiej, posiadające stosowne świadectwa lub certyfikaty, spełniające wymogi określone </w:t>
      </w:r>
      <w:r>
        <w:rPr>
          <w:rFonts w:ascii="Ubuntu Light" w:hAnsi="Ubuntu Light"/>
          <w:sz w:val="18"/>
          <w:szCs w:val="18"/>
        </w:rPr>
        <w:br/>
      </w:r>
      <w:r w:rsidRPr="00FD7C26">
        <w:rPr>
          <w:rFonts w:ascii="Ubuntu Light" w:hAnsi="Ubuntu Light"/>
          <w:sz w:val="18"/>
          <w:szCs w:val="18"/>
        </w:rPr>
        <w:t xml:space="preserve">w odpowiednich przepisach o jakości i ważności zgodnymi z obowiązującymi przepisami prawa. </w:t>
      </w:r>
    </w:p>
    <w:p w14:paraId="1EA02286" w14:textId="77777777" w:rsidR="00064586" w:rsidRPr="004D0817" w:rsidRDefault="00B229EA" w:rsidP="00064586">
      <w:pPr>
        <w:suppressAutoHyphens w:val="0"/>
        <w:autoSpaceDE w:val="0"/>
        <w:autoSpaceDN w:val="0"/>
        <w:adjustRightInd w:val="0"/>
        <w:spacing w:line="360" w:lineRule="auto"/>
        <w:jc w:val="center"/>
        <w:rPr>
          <w:rFonts w:ascii="Ubuntu Light" w:eastAsiaTheme="minorHAnsi" w:hAnsi="Ubuntu Light" w:cs="Ubuntu"/>
          <w:b/>
          <w:color w:val="000000"/>
          <w:sz w:val="18"/>
          <w:szCs w:val="18"/>
          <w:lang w:eastAsia="en-US"/>
        </w:rPr>
      </w:pPr>
      <w:r w:rsidRPr="004D0817">
        <w:rPr>
          <w:rFonts w:ascii="Ubuntu Light" w:eastAsiaTheme="minorHAnsi" w:hAnsi="Ubuntu Light" w:cs="Ubuntu"/>
          <w:b/>
          <w:color w:val="000000"/>
          <w:sz w:val="18"/>
          <w:szCs w:val="18"/>
          <w:lang w:eastAsia="en-US"/>
        </w:rPr>
        <w:t>§2</w:t>
      </w:r>
    </w:p>
    <w:p w14:paraId="0D880C57" w14:textId="3375755E" w:rsidR="00B229EA" w:rsidRPr="004D0817" w:rsidRDefault="00B229EA" w:rsidP="00064586">
      <w:pPr>
        <w:suppressAutoHyphens w:val="0"/>
        <w:autoSpaceDE w:val="0"/>
        <w:autoSpaceDN w:val="0"/>
        <w:adjustRightInd w:val="0"/>
        <w:spacing w:line="360" w:lineRule="auto"/>
        <w:jc w:val="center"/>
        <w:rPr>
          <w:rFonts w:ascii="Ubuntu Light" w:eastAsiaTheme="minorHAnsi" w:hAnsi="Ubuntu Light" w:cs="Ubuntu"/>
          <w:b/>
          <w:color w:val="000000"/>
          <w:sz w:val="18"/>
          <w:szCs w:val="18"/>
          <w:u w:val="single"/>
          <w:lang w:eastAsia="en-US"/>
        </w:rPr>
      </w:pPr>
      <w:r w:rsidRPr="004D0817">
        <w:rPr>
          <w:rFonts w:ascii="Ubuntu Light" w:eastAsiaTheme="minorHAnsi" w:hAnsi="Ubuntu Light" w:cs="Ubuntu"/>
          <w:b/>
          <w:color w:val="000000"/>
          <w:sz w:val="18"/>
          <w:szCs w:val="18"/>
          <w:u w:val="single"/>
          <w:lang w:eastAsia="en-US"/>
        </w:rPr>
        <w:t>CENA PRZEDMIOTU UMOWY</w:t>
      </w:r>
    </w:p>
    <w:p w14:paraId="374E2C0A" w14:textId="4906E8C4" w:rsidR="00B229EA" w:rsidRPr="00064586" w:rsidRDefault="00B229EA" w:rsidP="00902C4E">
      <w:pPr>
        <w:pStyle w:val="Akapitzlist"/>
        <w:numPr>
          <w:ilvl w:val="0"/>
          <w:numId w:val="3"/>
        </w:numPr>
        <w:autoSpaceDE w:val="0"/>
        <w:autoSpaceDN w:val="0"/>
        <w:adjustRightInd w:val="0"/>
        <w:spacing w:after="0" w:line="360" w:lineRule="auto"/>
        <w:ind w:left="284" w:hanging="284"/>
        <w:jc w:val="both"/>
        <w:rPr>
          <w:rFonts w:ascii="Ubuntu Light" w:eastAsiaTheme="minorHAnsi" w:hAnsi="Ubuntu Light" w:cs="Ubuntu"/>
          <w:color w:val="000000"/>
          <w:sz w:val="18"/>
          <w:szCs w:val="18"/>
        </w:rPr>
      </w:pPr>
      <w:r w:rsidRPr="00064586">
        <w:rPr>
          <w:rFonts w:ascii="Ubuntu Light" w:eastAsiaTheme="minorHAnsi" w:hAnsi="Ubuntu Light" w:cs="Ubuntu"/>
          <w:color w:val="000000"/>
          <w:sz w:val="18"/>
          <w:szCs w:val="18"/>
        </w:rPr>
        <w:t xml:space="preserve">Zgodnie z Ofertą przetargową, stanowiącą załącznik nr 1 oraz specyfikacją asortymentowo-cenową, stanowiącą załącznik nr 2 do niniejszej umowy, za dostarczony przedmiot umowy </w:t>
      </w:r>
      <w:r w:rsidRPr="009650F1">
        <w:rPr>
          <w:rFonts w:ascii="Ubuntu Light" w:eastAsiaTheme="minorHAnsi" w:hAnsi="Ubuntu Light" w:cs="Ubuntu"/>
          <w:b/>
          <w:color w:val="000000"/>
          <w:sz w:val="18"/>
          <w:szCs w:val="18"/>
        </w:rPr>
        <w:t xml:space="preserve">Zamawiający </w:t>
      </w:r>
      <w:r w:rsidRPr="00064586">
        <w:rPr>
          <w:rFonts w:ascii="Ubuntu Light" w:eastAsiaTheme="minorHAnsi" w:hAnsi="Ubuntu Light" w:cs="Ubuntu"/>
          <w:color w:val="000000"/>
          <w:sz w:val="18"/>
          <w:szCs w:val="18"/>
        </w:rPr>
        <w:t xml:space="preserve">zapłaci maksymalną łączną kwotę: </w:t>
      </w:r>
    </w:p>
    <w:p w14:paraId="05EC65B4" w14:textId="77777777" w:rsidR="00B229EA" w:rsidRPr="00064586" w:rsidRDefault="00B229EA" w:rsidP="00064586">
      <w:pPr>
        <w:suppressAutoHyphens w:val="0"/>
        <w:autoSpaceDE w:val="0"/>
        <w:autoSpaceDN w:val="0"/>
        <w:adjustRightInd w:val="0"/>
        <w:spacing w:line="360" w:lineRule="auto"/>
        <w:ind w:firstLine="284"/>
        <w:jc w:val="both"/>
        <w:rPr>
          <w:rFonts w:ascii="Ubuntu Light" w:eastAsiaTheme="minorHAnsi" w:hAnsi="Ubuntu Light" w:cs="Ubuntu"/>
          <w:b/>
          <w:color w:val="000000"/>
          <w:sz w:val="18"/>
          <w:szCs w:val="18"/>
          <w:lang w:eastAsia="en-US"/>
        </w:rPr>
      </w:pPr>
      <w:r w:rsidRPr="00064586">
        <w:rPr>
          <w:rFonts w:ascii="Ubuntu Light" w:eastAsiaTheme="minorHAnsi" w:hAnsi="Ubuntu Light" w:cs="Ubuntu"/>
          <w:b/>
          <w:color w:val="000000"/>
          <w:sz w:val="18"/>
          <w:szCs w:val="18"/>
          <w:lang w:eastAsia="en-US"/>
        </w:rPr>
        <w:t xml:space="preserve">brutto: .............................................. zł </w:t>
      </w:r>
    </w:p>
    <w:p w14:paraId="5906644F" w14:textId="2C144C16" w:rsidR="00B229EA" w:rsidRPr="00B229EA" w:rsidRDefault="00B229EA" w:rsidP="00920038">
      <w:pPr>
        <w:tabs>
          <w:tab w:val="right" w:pos="9069"/>
        </w:tabs>
        <w:suppressAutoHyphens w:val="0"/>
        <w:autoSpaceDE w:val="0"/>
        <w:autoSpaceDN w:val="0"/>
        <w:adjustRightInd w:val="0"/>
        <w:spacing w:line="360" w:lineRule="auto"/>
        <w:ind w:firstLine="284"/>
        <w:jc w:val="both"/>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słownie: ........................................................................................................................ </w:t>
      </w:r>
      <w:r w:rsidR="00920038">
        <w:rPr>
          <w:rFonts w:ascii="Ubuntu Light" w:eastAsiaTheme="minorHAnsi" w:hAnsi="Ubuntu Light" w:cs="Ubuntu"/>
          <w:color w:val="000000"/>
          <w:sz w:val="18"/>
          <w:szCs w:val="18"/>
          <w:lang w:eastAsia="en-US"/>
        </w:rPr>
        <w:tab/>
      </w:r>
    </w:p>
    <w:p w14:paraId="65431432" w14:textId="77777777" w:rsidR="00B229EA" w:rsidRPr="00B229EA" w:rsidRDefault="00B229EA" w:rsidP="00064586">
      <w:pPr>
        <w:suppressAutoHyphens w:val="0"/>
        <w:autoSpaceDE w:val="0"/>
        <w:autoSpaceDN w:val="0"/>
        <w:adjustRightInd w:val="0"/>
        <w:spacing w:line="360" w:lineRule="auto"/>
        <w:ind w:firstLine="284"/>
        <w:jc w:val="both"/>
        <w:rPr>
          <w:rFonts w:ascii="Ubuntu Light" w:eastAsiaTheme="minorHAnsi" w:hAnsi="Ubuntu Light" w:cs="Ubuntu"/>
          <w:color w:val="000000"/>
          <w:sz w:val="18"/>
          <w:szCs w:val="18"/>
          <w:lang w:eastAsia="en-US"/>
        </w:rPr>
      </w:pPr>
      <w:r w:rsidRPr="00B229EA">
        <w:rPr>
          <w:rFonts w:ascii="Ubuntu Light" w:eastAsiaTheme="minorHAnsi" w:hAnsi="Ubuntu Light" w:cs="Ubuntu"/>
          <w:color w:val="000000"/>
          <w:sz w:val="18"/>
          <w:szCs w:val="18"/>
          <w:lang w:eastAsia="en-US"/>
        </w:rPr>
        <w:t xml:space="preserve">w tym podatek VAT:……% </w:t>
      </w:r>
    </w:p>
    <w:p w14:paraId="596AB8C6" w14:textId="76A54349" w:rsidR="00B229EA" w:rsidRPr="00FF1574" w:rsidRDefault="00B229EA" w:rsidP="00064586">
      <w:pPr>
        <w:suppressAutoHyphens w:val="0"/>
        <w:autoSpaceDE w:val="0"/>
        <w:autoSpaceDN w:val="0"/>
        <w:adjustRightInd w:val="0"/>
        <w:spacing w:line="360" w:lineRule="auto"/>
        <w:ind w:firstLine="284"/>
        <w:jc w:val="both"/>
        <w:rPr>
          <w:rFonts w:ascii="Ubuntu Light" w:eastAsiaTheme="minorHAnsi" w:hAnsi="Ubuntu Light" w:cs="Ubuntu"/>
          <w:b/>
          <w:color w:val="000000"/>
          <w:sz w:val="18"/>
          <w:szCs w:val="18"/>
          <w:lang w:eastAsia="en-US"/>
        </w:rPr>
      </w:pPr>
      <w:r w:rsidRPr="00FF1574">
        <w:rPr>
          <w:rFonts w:ascii="Ubuntu Light" w:eastAsiaTheme="minorHAnsi" w:hAnsi="Ubuntu Light" w:cs="Ubuntu"/>
          <w:b/>
          <w:color w:val="000000"/>
          <w:sz w:val="18"/>
          <w:szCs w:val="18"/>
          <w:lang w:eastAsia="en-US"/>
        </w:rPr>
        <w:t>netto: …………………</w:t>
      </w:r>
      <w:r w:rsidR="00A132DF">
        <w:rPr>
          <w:rFonts w:ascii="Ubuntu Light" w:eastAsiaTheme="minorHAnsi" w:hAnsi="Ubuntu Light" w:cs="Ubuntu"/>
          <w:b/>
          <w:color w:val="000000"/>
          <w:sz w:val="18"/>
          <w:szCs w:val="18"/>
          <w:lang w:eastAsia="en-US"/>
        </w:rPr>
        <w:t xml:space="preserve">…………….. </w:t>
      </w:r>
      <w:r w:rsidRPr="00FF1574">
        <w:rPr>
          <w:rFonts w:ascii="Ubuntu Light" w:eastAsiaTheme="minorHAnsi" w:hAnsi="Ubuntu Light" w:cs="Ubuntu"/>
          <w:b/>
          <w:color w:val="000000"/>
          <w:sz w:val="18"/>
          <w:szCs w:val="18"/>
          <w:lang w:eastAsia="en-US"/>
        </w:rPr>
        <w:t xml:space="preserve">zł </w:t>
      </w:r>
    </w:p>
    <w:p w14:paraId="13139CAD" w14:textId="227986CA" w:rsidR="00B229EA" w:rsidRPr="00B229EA" w:rsidRDefault="00B229EA" w:rsidP="00064586">
      <w:pPr>
        <w:suppressAutoHyphens w:val="0"/>
        <w:autoSpaceDE w:val="0"/>
        <w:autoSpaceDN w:val="0"/>
        <w:adjustRightInd w:val="0"/>
        <w:spacing w:line="360" w:lineRule="auto"/>
        <w:ind w:firstLine="284"/>
        <w:jc w:val="both"/>
        <w:rPr>
          <w:rFonts w:ascii="Ubuntu Light" w:eastAsiaTheme="minorHAnsi" w:hAnsi="Ubuntu Light" w:cstheme="minorBidi"/>
          <w:sz w:val="18"/>
          <w:szCs w:val="18"/>
          <w:lang w:eastAsia="en-US"/>
        </w:rPr>
      </w:pPr>
      <w:r w:rsidRPr="00B229EA">
        <w:rPr>
          <w:rFonts w:ascii="Ubuntu Light" w:eastAsiaTheme="minorHAnsi" w:hAnsi="Ubuntu Light" w:cs="Ubuntu"/>
          <w:color w:val="000000"/>
          <w:sz w:val="18"/>
          <w:szCs w:val="18"/>
          <w:lang w:eastAsia="en-US"/>
        </w:rPr>
        <w:t xml:space="preserve">słownie: …………………………………………………. </w:t>
      </w:r>
    </w:p>
    <w:p w14:paraId="0F080015" w14:textId="5859B906" w:rsidR="00B229EA" w:rsidRDefault="00B229EA" w:rsidP="00902C4E">
      <w:pPr>
        <w:pStyle w:val="Akapitzlist"/>
        <w:numPr>
          <w:ilvl w:val="0"/>
          <w:numId w:val="3"/>
        </w:numPr>
        <w:autoSpaceDE w:val="0"/>
        <w:autoSpaceDN w:val="0"/>
        <w:adjustRightInd w:val="0"/>
        <w:spacing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lastRenderedPageBreak/>
        <w:t xml:space="preserve">W cenach jednostkowych brutto zawierają się wszystkie koszty związane z dostawą przedmiotu umowy </w:t>
      </w:r>
      <w:proofErr w:type="spellStart"/>
      <w:r w:rsidRPr="00064586">
        <w:rPr>
          <w:rFonts w:ascii="Ubuntu Light" w:eastAsiaTheme="minorHAnsi" w:hAnsi="Ubuntu Light" w:cs="Ubuntu"/>
          <w:sz w:val="18"/>
          <w:szCs w:val="18"/>
        </w:rPr>
        <w:t>loco</w:t>
      </w:r>
      <w:proofErr w:type="spellEnd"/>
      <w:r w:rsidRPr="00064586">
        <w:rPr>
          <w:rFonts w:ascii="Ubuntu Light" w:eastAsiaTheme="minorHAnsi" w:hAnsi="Ubuntu Light" w:cs="Ubuntu"/>
          <w:sz w:val="18"/>
          <w:szCs w:val="18"/>
        </w:rPr>
        <w:t xml:space="preserve"> Apteka szpitalna </w:t>
      </w:r>
      <w:r w:rsidRPr="009650F1">
        <w:rPr>
          <w:rFonts w:ascii="Ubuntu Light" w:eastAsiaTheme="minorHAnsi" w:hAnsi="Ubuntu Light" w:cs="Ubuntu"/>
          <w:b/>
          <w:sz w:val="18"/>
          <w:szCs w:val="18"/>
        </w:rPr>
        <w:t>Zamawiającego</w:t>
      </w:r>
      <w:r w:rsidRPr="00064586">
        <w:rPr>
          <w:rFonts w:ascii="Ubuntu Light" w:eastAsiaTheme="minorHAnsi" w:hAnsi="Ubuntu Light" w:cs="Ubuntu"/>
          <w:sz w:val="18"/>
          <w:szCs w:val="18"/>
        </w:rPr>
        <w:t xml:space="preserve"> (tzn. w szczególności: transport, opakowanie, czynności związane</w:t>
      </w:r>
      <w:r w:rsidR="00A6787A">
        <w:rPr>
          <w:rFonts w:ascii="Ubuntu Light" w:eastAsiaTheme="minorHAnsi" w:hAnsi="Ubuntu Light" w:cs="Ubuntu"/>
          <w:sz w:val="18"/>
          <w:szCs w:val="18"/>
        </w:rPr>
        <w:t xml:space="preserve"> </w:t>
      </w:r>
      <w:r w:rsidR="00A6787A">
        <w:rPr>
          <w:rFonts w:ascii="Ubuntu Light" w:eastAsiaTheme="minorHAnsi" w:hAnsi="Ubuntu Light" w:cs="Ubuntu"/>
          <w:sz w:val="18"/>
          <w:szCs w:val="18"/>
        </w:rPr>
        <w:br/>
      </w:r>
      <w:r w:rsidRPr="00064586">
        <w:rPr>
          <w:rFonts w:ascii="Ubuntu Light" w:eastAsiaTheme="minorHAnsi" w:hAnsi="Ubuntu Light" w:cs="Ubuntu"/>
          <w:sz w:val="18"/>
          <w:szCs w:val="18"/>
        </w:rPr>
        <w:t xml:space="preserve">z przygotowaniem dostawy, opłaty wynikające z polskiego prawa celnego, podatkowego </w:t>
      </w:r>
      <w:proofErr w:type="spellStart"/>
      <w:r w:rsidRPr="00064586">
        <w:rPr>
          <w:rFonts w:ascii="Ubuntu Light" w:eastAsiaTheme="minorHAnsi" w:hAnsi="Ubuntu Light" w:cs="Ubuntu"/>
          <w:sz w:val="18"/>
          <w:szCs w:val="18"/>
        </w:rPr>
        <w:t>itp</w:t>
      </w:r>
      <w:proofErr w:type="spellEnd"/>
      <w:r w:rsidRPr="00064586">
        <w:rPr>
          <w:rFonts w:ascii="Ubuntu Light" w:eastAsiaTheme="minorHAnsi" w:hAnsi="Ubuntu Light" w:cs="Ubuntu"/>
          <w:sz w:val="18"/>
          <w:szCs w:val="18"/>
        </w:rPr>
        <w:t xml:space="preserve">). </w:t>
      </w:r>
    </w:p>
    <w:p w14:paraId="206C7D55" w14:textId="6F0F30C2" w:rsidR="00F021B0" w:rsidRDefault="00B229EA" w:rsidP="00F021B0">
      <w:pPr>
        <w:pStyle w:val="Akapitzlist"/>
        <w:numPr>
          <w:ilvl w:val="0"/>
          <w:numId w:val="3"/>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FF1523">
        <w:rPr>
          <w:rFonts w:ascii="Ubuntu Light" w:eastAsiaTheme="minorHAnsi" w:hAnsi="Ubuntu Light" w:cs="Ubuntu"/>
          <w:b/>
          <w:sz w:val="18"/>
          <w:szCs w:val="18"/>
        </w:rPr>
        <w:t>Strony</w:t>
      </w:r>
      <w:r w:rsidRPr="00064586">
        <w:rPr>
          <w:rFonts w:ascii="Ubuntu Light" w:eastAsiaTheme="minorHAnsi" w:hAnsi="Ubuntu Light" w:cs="Ubuntu"/>
          <w:sz w:val="18"/>
          <w:szCs w:val="18"/>
        </w:rPr>
        <w:t xml:space="preserve"> ustalają, że ceny jednostkowe wyszczególnione w załączniku nr 2 do niniejszej umowy obowiązują</w:t>
      </w:r>
      <w:r w:rsidR="00534028">
        <w:rPr>
          <w:rFonts w:ascii="Ubuntu Light" w:eastAsiaTheme="minorHAnsi" w:hAnsi="Ubuntu Light" w:cs="Ubuntu"/>
          <w:sz w:val="18"/>
          <w:szCs w:val="18"/>
        </w:rPr>
        <w:t xml:space="preserve">                          </w:t>
      </w:r>
      <w:r w:rsidRPr="00064586">
        <w:rPr>
          <w:rFonts w:ascii="Ubuntu Light" w:eastAsiaTheme="minorHAnsi" w:hAnsi="Ubuntu Light" w:cs="Ubuntu"/>
          <w:sz w:val="18"/>
          <w:szCs w:val="18"/>
        </w:rPr>
        <w:t xml:space="preserve"> przez cały okres obowiązywania umowy, z zastrzeżeniem zmian cen określonych w § </w:t>
      </w:r>
      <w:r w:rsidR="00AA476E">
        <w:rPr>
          <w:rFonts w:ascii="Ubuntu Light" w:eastAsiaTheme="minorHAnsi" w:hAnsi="Ubuntu Light" w:cs="Ubuntu"/>
          <w:sz w:val="18"/>
          <w:szCs w:val="18"/>
        </w:rPr>
        <w:t>11</w:t>
      </w:r>
      <w:r w:rsidRPr="00064586">
        <w:rPr>
          <w:rFonts w:ascii="Ubuntu Light" w:eastAsiaTheme="minorHAnsi" w:hAnsi="Ubuntu Light" w:cs="Ubuntu"/>
          <w:sz w:val="18"/>
          <w:szCs w:val="18"/>
        </w:rPr>
        <w:t xml:space="preserve"> ust.2</w:t>
      </w:r>
      <w:r w:rsidR="00E049DF">
        <w:rPr>
          <w:rFonts w:ascii="Ubuntu Light" w:eastAsiaTheme="minorHAnsi" w:hAnsi="Ubuntu Light" w:cs="Ubuntu"/>
          <w:sz w:val="18"/>
          <w:szCs w:val="18"/>
        </w:rPr>
        <w:t>,</w:t>
      </w:r>
      <w:r w:rsidR="0021619F">
        <w:rPr>
          <w:rFonts w:ascii="Ubuntu Light" w:eastAsiaTheme="minorHAnsi" w:hAnsi="Ubuntu Light" w:cs="Ubuntu"/>
          <w:sz w:val="18"/>
          <w:szCs w:val="18"/>
        </w:rPr>
        <w:t xml:space="preserve"> </w:t>
      </w:r>
      <w:r w:rsidR="00E049DF">
        <w:rPr>
          <w:rFonts w:ascii="Ubuntu Light" w:eastAsiaTheme="minorHAnsi" w:hAnsi="Ubuntu Light" w:cs="Ubuntu"/>
          <w:sz w:val="18"/>
          <w:szCs w:val="18"/>
        </w:rPr>
        <w:t>3, 4, 5, 6.</w:t>
      </w:r>
      <w:r w:rsidRPr="00064586">
        <w:rPr>
          <w:rFonts w:ascii="Ubuntu Light" w:eastAsiaTheme="minorHAnsi" w:hAnsi="Ubuntu Light" w:cs="Ubuntu"/>
          <w:sz w:val="18"/>
          <w:szCs w:val="18"/>
        </w:rPr>
        <w:t xml:space="preserve"> </w:t>
      </w:r>
    </w:p>
    <w:p w14:paraId="336F538F" w14:textId="3EE7828D" w:rsidR="00F021B0" w:rsidRPr="004D0817" w:rsidRDefault="00F021B0" w:rsidP="00F021B0">
      <w:pPr>
        <w:pStyle w:val="Akapitzlist"/>
        <w:numPr>
          <w:ilvl w:val="0"/>
          <w:numId w:val="3"/>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F021B0">
        <w:rPr>
          <w:rFonts w:ascii="Ubuntu Light" w:hAnsi="Ubuntu Light"/>
          <w:sz w:val="18"/>
          <w:szCs w:val="18"/>
        </w:rPr>
        <w:t xml:space="preserve">Przedmiot umowy będzie dostarczany do siedziby </w:t>
      </w:r>
      <w:r w:rsidRPr="00F021B0">
        <w:rPr>
          <w:rFonts w:ascii="Ubuntu Light" w:hAnsi="Ubuntu Light"/>
          <w:b/>
          <w:sz w:val="18"/>
          <w:szCs w:val="18"/>
        </w:rPr>
        <w:t>Zamawiającego</w:t>
      </w:r>
      <w:r w:rsidRPr="00F021B0">
        <w:rPr>
          <w:rFonts w:ascii="Ubuntu Light" w:hAnsi="Ubuntu Light"/>
          <w:sz w:val="18"/>
          <w:szCs w:val="18"/>
        </w:rPr>
        <w:t xml:space="preserve"> na koszt i ryzyko </w:t>
      </w:r>
      <w:r w:rsidRPr="00F021B0">
        <w:rPr>
          <w:rFonts w:ascii="Ubuntu Light" w:hAnsi="Ubuntu Light"/>
          <w:b/>
          <w:sz w:val="18"/>
          <w:szCs w:val="18"/>
        </w:rPr>
        <w:t>Wykonawcy,</w:t>
      </w:r>
      <w:r w:rsidR="00A6787A">
        <w:rPr>
          <w:rFonts w:ascii="Ubuntu Light" w:hAnsi="Ubuntu Light"/>
          <w:sz w:val="18"/>
          <w:szCs w:val="18"/>
        </w:rPr>
        <w:br/>
      </w:r>
      <w:r w:rsidRPr="00F021B0">
        <w:rPr>
          <w:rFonts w:ascii="Ubuntu Light" w:hAnsi="Ubuntu Light"/>
          <w:sz w:val="18"/>
          <w:szCs w:val="18"/>
        </w:rPr>
        <w:t xml:space="preserve">w szczególności </w:t>
      </w:r>
      <w:r w:rsidRPr="00F021B0">
        <w:rPr>
          <w:rFonts w:ascii="Ubuntu Light" w:hAnsi="Ubuntu Light"/>
          <w:b/>
          <w:sz w:val="18"/>
          <w:szCs w:val="18"/>
        </w:rPr>
        <w:t>Wykonawca</w:t>
      </w:r>
      <w:r w:rsidRPr="00F021B0">
        <w:rPr>
          <w:rFonts w:ascii="Ubuntu Light" w:hAnsi="Ubuntu Light"/>
          <w:sz w:val="18"/>
          <w:szCs w:val="18"/>
        </w:rPr>
        <w:t xml:space="preserve"> odpowiada za uszkodzenie lub utratę przedmiotu umowy podczas transportu                     do </w:t>
      </w:r>
      <w:r w:rsidRPr="00F021B0">
        <w:rPr>
          <w:rFonts w:ascii="Ubuntu Light" w:hAnsi="Ubuntu Light"/>
          <w:b/>
          <w:sz w:val="18"/>
          <w:szCs w:val="18"/>
        </w:rPr>
        <w:t>Zamawiającego.</w:t>
      </w:r>
    </w:p>
    <w:p w14:paraId="33272255" w14:textId="15F9ABA0" w:rsidR="00064586" w:rsidRPr="004D0817" w:rsidRDefault="00B229EA" w:rsidP="00534028">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r w:rsidRPr="004D0817">
        <w:rPr>
          <w:rFonts w:ascii="Ubuntu Light" w:eastAsiaTheme="minorHAnsi" w:hAnsi="Ubuntu Light" w:cs="Ubuntu"/>
          <w:b/>
          <w:sz w:val="18"/>
          <w:szCs w:val="18"/>
          <w:lang w:eastAsia="en-US"/>
        </w:rPr>
        <w:t>§3</w:t>
      </w:r>
    </w:p>
    <w:p w14:paraId="4CCFAE54" w14:textId="2639DF69" w:rsidR="00B229EA" w:rsidRPr="004D0817" w:rsidRDefault="00B229EA" w:rsidP="00534028">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TERMIN I WARUNKI DOSTAWY</w:t>
      </w:r>
    </w:p>
    <w:p w14:paraId="565F9B57" w14:textId="4D32347B" w:rsidR="00B229EA" w:rsidRDefault="00B229EA" w:rsidP="00534028">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5C22A5">
        <w:rPr>
          <w:rFonts w:ascii="Ubuntu Light" w:eastAsiaTheme="minorHAnsi" w:hAnsi="Ubuntu Light" w:cs="Ubuntu"/>
          <w:b/>
          <w:sz w:val="18"/>
          <w:szCs w:val="18"/>
        </w:rPr>
        <w:t>Wykonawca</w:t>
      </w:r>
      <w:r w:rsidRPr="00064586">
        <w:rPr>
          <w:rFonts w:ascii="Ubuntu Light" w:eastAsiaTheme="minorHAnsi" w:hAnsi="Ubuntu Light" w:cs="Ubuntu"/>
          <w:sz w:val="18"/>
          <w:szCs w:val="18"/>
        </w:rPr>
        <w:t xml:space="preserve"> będzie dostarczał </w:t>
      </w:r>
      <w:r w:rsidRPr="009650F1">
        <w:rPr>
          <w:rFonts w:ascii="Ubuntu Light" w:eastAsiaTheme="minorHAnsi" w:hAnsi="Ubuntu Light" w:cs="Ubuntu"/>
          <w:b/>
          <w:sz w:val="18"/>
          <w:szCs w:val="18"/>
        </w:rPr>
        <w:t xml:space="preserve">Zamawiającemu </w:t>
      </w:r>
      <w:r w:rsidRPr="00064586">
        <w:rPr>
          <w:rFonts w:ascii="Ubuntu Light" w:eastAsiaTheme="minorHAnsi" w:hAnsi="Ubuntu Light" w:cs="Ubuntu"/>
          <w:sz w:val="18"/>
          <w:szCs w:val="18"/>
        </w:rPr>
        <w:t xml:space="preserve">przedmiot umowy od dnia obowiązywania umowy </w:t>
      </w:r>
      <w:r w:rsidRPr="00064586">
        <w:rPr>
          <w:rFonts w:ascii="Ubuntu Light" w:eastAsiaTheme="minorHAnsi" w:hAnsi="Ubuntu Light" w:cs="Ubuntu"/>
          <w:b/>
          <w:sz w:val="18"/>
          <w:szCs w:val="18"/>
        </w:rPr>
        <w:t xml:space="preserve">przez </w:t>
      </w:r>
      <w:r w:rsidR="00A6787A">
        <w:rPr>
          <w:rFonts w:ascii="Ubuntu Light" w:eastAsiaTheme="minorHAnsi" w:hAnsi="Ubuntu Light" w:cs="Ubuntu"/>
          <w:b/>
          <w:sz w:val="18"/>
          <w:szCs w:val="18"/>
        </w:rPr>
        <w:br/>
      </w:r>
      <w:r w:rsidRPr="00064586">
        <w:rPr>
          <w:rFonts w:ascii="Ubuntu Light" w:eastAsiaTheme="minorHAnsi" w:hAnsi="Ubuntu Light" w:cs="Ubuntu"/>
          <w:b/>
          <w:sz w:val="18"/>
          <w:szCs w:val="18"/>
        </w:rPr>
        <w:t>12 następujących po sobie miesięcy,</w:t>
      </w:r>
      <w:r w:rsidRPr="00064586">
        <w:rPr>
          <w:rFonts w:ascii="Ubuntu Light" w:eastAsiaTheme="minorHAnsi" w:hAnsi="Ubuntu Light" w:cs="Ubuntu"/>
          <w:sz w:val="18"/>
          <w:szCs w:val="18"/>
        </w:rPr>
        <w:t xml:space="preserve"> liczonych od dnia obowiązywania umowy lub do wyczerpania łącznej wartości brutto za całość przedmiotu umowy, określonej w § 2 ust. 1 powyżej, w zależności od tego,</w:t>
      </w:r>
      <w:r w:rsidR="00A6787A">
        <w:rPr>
          <w:rFonts w:ascii="Ubuntu Light" w:eastAsiaTheme="minorHAnsi" w:hAnsi="Ubuntu Light" w:cs="Ubuntu"/>
          <w:sz w:val="18"/>
          <w:szCs w:val="18"/>
        </w:rPr>
        <w:t xml:space="preserve"> </w:t>
      </w:r>
      <w:r w:rsidRPr="00064586">
        <w:rPr>
          <w:rFonts w:ascii="Ubuntu Light" w:eastAsiaTheme="minorHAnsi" w:hAnsi="Ubuntu Light" w:cs="Ubuntu"/>
          <w:sz w:val="18"/>
          <w:szCs w:val="18"/>
        </w:rPr>
        <w:t xml:space="preserve">co nastąpi wcześniej. </w:t>
      </w:r>
    </w:p>
    <w:p w14:paraId="2CD735BE" w14:textId="665D2346" w:rsidR="00B229EA" w:rsidRDefault="00B229EA" w:rsidP="00902C4E">
      <w:pPr>
        <w:pStyle w:val="Akapitzlist"/>
        <w:numPr>
          <w:ilvl w:val="0"/>
          <w:numId w:val="4"/>
        </w:numPr>
        <w:autoSpaceDE w:val="0"/>
        <w:autoSpaceDN w:val="0"/>
        <w:adjustRightInd w:val="0"/>
        <w:spacing w:line="360" w:lineRule="auto"/>
        <w:ind w:left="284" w:hanging="284"/>
        <w:jc w:val="both"/>
        <w:rPr>
          <w:rFonts w:ascii="Ubuntu Light" w:eastAsiaTheme="minorHAnsi" w:hAnsi="Ubuntu Light" w:cs="Ubuntu"/>
          <w:sz w:val="18"/>
          <w:szCs w:val="18"/>
        </w:rPr>
      </w:pPr>
      <w:r w:rsidRPr="005C22A5">
        <w:rPr>
          <w:rFonts w:ascii="Ubuntu Light" w:eastAsiaTheme="minorHAnsi" w:hAnsi="Ubuntu Light" w:cs="Ubuntu"/>
          <w:b/>
          <w:sz w:val="18"/>
          <w:szCs w:val="18"/>
        </w:rPr>
        <w:t>Wykonawca</w:t>
      </w:r>
      <w:r w:rsidRPr="00064586">
        <w:rPr>
          <w:rFonts w:ascii="Ubuntu Light" w:eastAsiaTheme="minorHAnsi" w:hAnsi="Ubuntu Light" w:cs="Ubuntu"/>
          <w:sz w:val="18"/>
          <w:szCs w:val="18"/>
        </w:rPr>
        <w:t xml:space="preserve"> zobowiązany jest do wykonywania dostaw cząstkowych przedmiotu umowy, na podstawie</w:t>
      </w:r>
      <w:r w:rsidR="00A6787A">
        <w:rPr>
          <w:rFonts w:ascii="Ubuntu Light" w:eastAsiaTheme="minorHAnsi" w:hAnsi="Ubuntu Light" w:cs="Ubuntu"/>
          <w:sz w:val="18"/>
          <w:szCs w:val="18"/>
        </w:rPr>
        <w:t xml:space="preserve"> </w:t>
      </w:r>
      <w:r w:rsidRPr="00064586">
        <w:rPr>
          <w:rFonts w:ascii="Ubuntu Light" w:eastAsiaTheme="minorHAnsi" w:hAnsi="Ubuntu Light" w:cs="Ubuntu"/>
          <w:sz w:val="18"/>
          <w:szCs w:val="18"/>
        </w:rPr>
        <w:t xml:space="preserve">składanych przez </w:t>
      </w:r>
      <w:r w:rsidRPr="009650F1">
        <w:rPr>
          <w:rFonts w:ascii="Ubuntu Light" w:eastAsiaTheme="minorHAnsi" w:hAnsi="Ubuntu Light" w:cs="Ubuntu"/>
          <w:b/>
          <w:sz w:val="18"/>
          <w:szCs w:val="18"/>
        </w:rPr>
        <w:t>Zamawiającego</w:t>
      </w:r>
      <w:r w:rsidRPr="00064586">
        <w:rPr>
          <w:rFonts w:ascii="Ubuntu Light" w:eastAsiaTheme="minorHAnsi" w:hAnsi="Ubuntu Light" w:cs="Ubuntu"/>
          <w:sz w:val="18"/>
          <w:szCs w:val="18"/>
        </w:rPr>
        <w:t xml:space="preserve"> zamówień ilościowo-asortymentowych, </w:t>
      </w:r>
      <w:r w:rsidRPr="00064586">
        <w:rPr>
          <w:rFonts w:ascii="Ubuntu Light" w:eastAsiaTheme="minorHAnsi" w:hAnsi="Ubuntu Light" w:cs="Ubuntu"/>
          <w:b/>
          <w:sz w:val="18"/>
          <w:szCs w:val="18"/>
        </w:rPr>
        <w:t>w ciągu 2 dni roboczych</w:t>
      </w:r>
      <w:r w:rsidR="002D59D4">
        <w:rPr>
          <w:rFonts w:ascii="Ubuntu Light" w:eastAsiaTheme="minorHAnsi" w:hAnsi="Ubuntu Light" w:cs="Ubuntu"/>
          <w:b/>
          <w:sz w:val="18"/>
          <w:szCs w:val="18"/>
        </w:rPr>
        <w:t xml:space="preserve"> </w:t>
      </w:r>
      <w:r w:rsidRPr="00064586">
        <w:rPr>
          <w:rFonts w:ascii="Ubuntu Light" w:eastAsiaTheme="minorHAnsi" w:hAnsi="Ubuntu Light" w:cs="Ubuntu"/>
          <w:b/>
          <w:sz w:val="18"/>
          <w:szCs w:val="18"/>
        </w:rPr>
        <w:t>w przypadku dostaw „zwykłych”</w:t>
      </w:r>
      <w:r w:rsidRPr="00064586">
        <w:rPr>
          <w:rFonts w:ascii="Ubuntu Light" w:eastAsiaTheme="minorHAnsi" w:hAnsi="Ubuntu Light" w:cs="Ubuntu"/>
          <w:sz w:val="18"/>
          <w:szCs w:val="18"/>
        </w:rPr>
        <w:t xml:space="preserve"> od daty otrzymania pisemnego zamówienia, a w przypadku </w:t>
      </w:r>
      <w:r w:rsidRPr="00064586">
        <w:rPr>
          <w:rFonts w:ascii="Ubuntu Light" w:eastAsiaTheme="minorHAnsi" w:hAnsi="Ubuntu Light" w:cs="Ubuntu"/>
          <w:b/>
          <w:sz w:val="18"/>
          <w:szCs w:val="18"/>
        </w:rPr>
        <w:t>dostaw ,,na cito” w ciągu 12 godzin</w:t>
      </w:r>
      <w:r w:rsidRPr="00064586">
        <w:rPr>
          <w:rFonts w:ascii="Ubuntu Light" w:eastAsiaTheme="minorHAnsi" w:hAnsi="Ubuntu Light" w:cs="Ubuntu"/>
          <w:sz w:val="18"/>
          <w:szCs w:val="18"/>
        </w:rPr>
        <w:t xml:space="preserve"> od chwili otrzymania pisemnego zamówienia. Zamówienia dostaw cząstkowych mogą być składane przez </w:t>
      </w:r>
      <w:r w:rsidRPr="009650F1">
        <w:rPr>
          <w:rFonts w:ascii="Ubuntu Light" w:eastAsiaTheme="minorHAnsi" w:hAnsi="Ubuntu Light" w:cs="Ubuntu"/>
          <w:b/>
          <w:sz w:val="18"/>
          <w:szCs w:val="18"/>
        </w:rPr>
        <w:t>Zamawiającego</w:t>
      </w:r>
      <w:r w:rsidRPr="00064586">
        <w:rPr>
          <w:rFonts w:ascii="Ubuntu Light" w:eastAsiaTheme="minorHAnsi" w:hAnsi="Ubuntu Light" w:cs="Ubuntu"/>
          <w:sz w:val="18"/>
          <w:szCs w:val="18"/>
        </w:rPr>
        <w:t xml:space="preserve"> za pomocą faksu lub drogą e-mail, na nr faksu lub drogą poczty elektronicznej na adres e-mail podany zgodnie z §5 ust. 4. </w:t>
      </w:r>
    </w:p>
    <w:p w14:paraId="57358B65" w14:textId="4AEB357C" w:rsidR="00B229EA" w:rsidRDefault="00B229EA" w:rsidP="00902C4E">
      <w:pPr>
        <w:pStyle w:val="Akapitzlist"/>
        <w:numPr>
          <w:ilvl w:val="0"/>
          <w:numId w:val="4"/>
        </w:numPr>
        <w:autoSpaceDE w:val="0"/>
        <w:autoSpaceDN w:val="0"/>
        <w:adjustRightInd w:val="0"/>
        <w:spacing w:line="360" w:lineRule="auto"/>
        <w:ind w:left="284" w:hanging="284"/>
        <w:jc w:val="both"/>
        <w:rPr>
          <w:rFonts w:ascii="Ubuntu Light" w:eastAsiaTheme="minorHAnsi" w:hAnsi="Ubuntu Light" w:cs="Ubuntu"/>
          <w:sz w:val="18"/>
          <w:szCs w:val="18"/>
        </w:rPr>
      </w:pPr>
      <w:r w:rsidRPr="005C22A5">
        <w:rPr>
          <w:rFonts w:ascii="Ubuntu Light" w:eastAsiaTheme="minorHAnsi" w:hAnsi="Ubuntu Light" w:cs="Ubuntu"/>
          <w:b/>
          <w:sz w:val="18"/>
          <w:szCs w:val="18"/>
        </w:rPr>
        <w:t xml:space="preserve">Wykonawca </w:t>
      </w:r>
      <w:r w:rsidRPr="00064586">
        <w:rPr>
          <w:rFonts w:ascii="Ubuntu Light" w:eastAsiaTheme="minorHAnsi" w:hAnsi="Ubuntu Light" w:cs="Ubuntu"/>
          <w:sz w:val="18"/>
          <w:szCs w:val="18"/>
        </w:rPr>
        <w:t xml:space="preserve">zobowiązuje się dostarczać przedmiot umowy do Apteki szpitalnej </w:t>
      </w:r>
      <w:r w:rsidRPr="009650F1">
        <w:rPr>
          <w:rFonts w:ascii="Ubuntu Light" w:eastAsiaTheme="minorHAnsi" w:hAnsi="Ubuntu Light" w:cs="Ubuntu"/>
          <w:b/>
          <w:sz w:val="18"/>
          <w:szCs w:val="18"/>
        </w:rPr>
        <w:t>Zamawiającego</w:t>
      </w:r>
      <w:r w:rsidR="00A6787A">
        <w:rPr>
          <w:rFonts w:ascii="Ubuntu Light" w:eastAsiaTheme="minorHAnsi" w:hAnsi="Ubuntu Light" w:cs="Ubuntu"/>
          <w:sz w:val="18"/>
          <w:szCs w:val="18"/>
        </w:rPr>
        <w:t xml:space="preserve"> </w:t>
      </w:r>
      <w:r w:rsidRPr="00064586">
        <w:rPr>
          <w:rFonts w:ascii="Ubuntu Light" w:eastAsiaTheme="minorHAnsi" w:hAnsi="Ubuntu Light" w:cs="Ubuntu"/>
          <w:sz w:val="18"/>
          <w:szCs w:val="18"/>
        </w:rPr>
        <w:t>od</w:t>
      </w:r>
      <w:r w:rsidR="002D59D4">
        <w:rPr>
          <w:rFonts w:ascii="Ubuntu Light" w:eastAsiaTheme="minorHAnsi" w:hAnsi="Ubuntu Light" w:cs="Ubuntu"/>
          <w:sz w:val="18"/>
          <w:szCs w:val="18"/>
        </w:rPr>
        <w:t xml:space="preserve"> </w:t>
      </w:r>
      <w:r w:rsidRPr="00064586">
        <w:rPr>
          <w:rFonts w:ascii="Ubuntu Light" w:eastAsiaTheme="minorHAnsi" w:hAnsi="Ubuntu Light" w:cs="Ubuntu"/>
          <w:sz w:val="18"/>
          <w:szCs w:val="18"/>
        </w:rPr>
        <w:t>poniedziałku do piątku w godzinach od 8</w:t>
      </w:r>
      <w:r w:rsidR="0085234B">
        <w:rPr>
          <w:rFonts w:ascii="Ubuntu Light" w:eastAsiaTheme="minorHAnsi" w:hAnsi="Ubuntu Light" w:cs="Ubuntu"/>
          <w:sz w:val="18"/>
          <w:szCs w:val="18"/>
        </w:rPr>
        <w:t>:</w:t>
      </w:r>
      <w:r w:rsidRPr="00064586">
        <w:rPr>
          <w:rFonts w:ascii="Ubuntu Light" w:eastAsiaTheme="minorHAnsi" w:hAnsi="Ubuntu Light" w:cs="Ubuntu"/>
          <w:sz w:val="18"/>
          <w:szCs w:val="18"/>
        </w:rPr>
        <w:t xml:space="preserve">00 do 14:00. </w:t>
      </w:r>
    </w:p>
    <w:p w14:paraId="3C318592" w14:textId="3345E39C" w:rsidR="00B229EA" w:rsidRDefault="00B229EA" w:rsidP="00902C4E">
      <w:pPr>
        <w:pStyle w:val="Akapitzlist"/>
        <w:numPr>
          <w:ilvl w:val="0"/>
          <w:numId w:val="4"/>
        </w:numPr>
        <w:autoSpaceDE w:val="0"/>
        <w:autoSpaceDN w:val="0"/>
        <w:adjustRightInd w:val="0"/>
        <w:spacing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t xml:space="preserve">Za datę dostawy uważa się chwilę wydania, za stosownym pokwitowaniem, przedmiotu umowy osobie upoważnionej przez </w:t>
      </w:r>
      <w:r w:rsidRPr="009650F1">
        <w:rPr>
          <w:rFonts w:ascii="Ubuntu Light" w:eastAsiaTheme="minorHAnsi" w:hAnsi="Ubuntu Light" w:cs="Ubuntu"/>
          <w:b/>
          <w:sz w:val="18"/>
          <w:szCs w:val="18"/>
        </w:rPr>
        <w:t>Zamawiającego</w:t>
      </w:r>
      <w:r w:rsidRPr="00064586">
        <w:rPr>
          <w:rFonts w:ascii="Ubuntu Light" w:eastAsiaTheme="minorHAnsi" w:hAnsi="Ubuntu Light" w:cs="Ubuntu"/>
          <w:sz w:val="18"/>
          <w:szCs w:val="18"/>
        </w:rPr>
        <w:t xml:space="preserve"> do odbioru tegoż przedmiotu w miejscu wskazanym w ust. 3. </w:t>
      </w:r>
    </w:p>
    <w:p w14:paraId="52DE10BF" w14:textId="2B2CD2F4" w:rsidR="00B229EA" w:rsidRDefault="00B229EA" w:rsidP="00593073">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t xml:space="preserve"> Przyjęcia przedmiotu umowy dokonuje osoba upoważniona przez </w:t>
      </w:r>
      <w:r w:rsidRPr="009650F1">
        <w:rPr>
          <w:rFonts w:ascii="Ubuntu Light" w:eastAsiaTheme="minorHAnsi" w:hAnsi="Ubuntu Light" w:cs="Ubuntu"/>
          <w:b/>
          <w:sz w:val="18"/>
          <w:szCs w:val="18"/>
        </w:rPr>
        <w:t xml:space="preserve">Zamawiającego </w:t>
      </w:r>
      <w:r w:rsidRPr="00064586">
        <w:rPr>
          <w:rFonts w:ascii="Ubuntu Light" w:eastAsiaTheme="minorHAnsi" w:hAnsi="Ubuntu Light" w:cs="Ubuntu"/>
          <w:sz w:val="18"/>
          <w:szCs w:val="18"/>
        </w:rPr>
        <w:t xml:space="preserve">do tej czynności. Osoba ta, dokona odbioru ilościowo-asortymentowego. </w:t>
      </w:r>
    </w:p>
    <w:p w14:paraId="2C356001" w14:textId="30C91194" w:rsidR="00B229EA" w:rsidRDefault="00B229EA" w:rsidP="00593073">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t xml:space="preserve">Dostarczony do </w:t>
      </w:r>
      <w:r w:rsidRPr="009650F1">
        <w:rPr>
          <w:rFonts w:ascii="Ubuntu Light" w:eastAsiaTheme="minorHAnsi" w:hAnsi="Ubuntu Light" w:cs="Ubuntu"/>
          <w:b/>
          <w:sz w:val="18"/>
          <w:szCs w:val="18"/>
        </w:rPr>
        <w:t xml:space="preserve">Zamawiającego </w:t>
      </w:r>
      <w:r w:rsidRPr="00064586">
        <w:rPr>
          <w:rFonts w:ascii="Ubuntu Light" w:eastAsiaTheme="minorHAnsi" w:hAnsi="Ubuntu Light" w:cs="Ubuntu"/>
          <w:sz w:val="18"/>
          <w:szCs w:val="18"/>
        </w:rPr>
        <w:t xml:space="preserve">przedmiot umowy powinien znajdować się w uzgodnionych opakowaniach, mieć na opakowaniu oznaczenia fabryczne, tzn. nazwę produktu leczniczego, kod EAN, wielkość opakowania, datę ważności, nazwę i adres producenta oraz inne oznakowania zgodnie z obowiązującymi w tym zakresie przepisami. </w:t>
      </w:r>
    </w:p>
    <w:p w14:paraId="2CB4162F" w14:textId="51FFC322" w:rsidR="00CD1CE7" w:rsidRPr="009A1888" w:rsidRDefault="00CD1CE7" w:rsidP="006045EE">
      <w:pPr>
        <w:pStyle w:val="Domylne"/>
        <w:numPr>
          <w:ilvl w:val="0"/>
          <w:numId w:val="4"/>
        </w:numPr>
        <w:spacing w:line="360" w:lineRule="auto"/>
        <w:ind w:left="284"/>
        <w:jc w:val="both"/>
        <w:rPr>
          <w:rFonts w:ascii="Ubuntu Light" w:eastAsia="Times New Roman" w:hAnsi="Ubuntu Light" w:cstheme="majorHAnsi"/>
          <w:color w:val="auto"/>
          <w:kern w:val="0"/>
          <w:sz w:val="18"/>
          <w:szCs w:val="18"/>
          <w:lang w:eastAsia="ar-SA"/>
        </w:rPr>
      </w:pPr>
      <w:r>
        <w:rPr>
          <w:rFonts w:ascii="Ubuntu Light" w:hAnsi="Ubuntu Light" w:cstheme="majorHAnsi"/>
          <w:color w:val="auto"/>
          <w:sz w:val="18"/>
          <w:szCs w:val="18"/>
        </w:rPr>
        <w:t>Realizacja niniejszej umowy zależy od potrzeb Zamawiającego wynikających z jego działalności. Jednak minimalny stopień realizacji umowy wynosi</w:t>
      </w:r>
      <w:r w:rsidR="00AE2940">
        <w:rPr>
          <w:rFonts w:ascii="Ubuntu Light" w:hAnsi="Ubuntu Light" w:cstheme="majorHAnsi"/>
          <w:color w:val="auto"/>
          <w:sz w:val="18"/>
          <w:szCs w:val="18"/>
        </w:rPr>
        <w:t xml:space="preserve"> </w:t>
      </w:r>
      <w:r w:rsidR="009A1888">
        <w:rPr>
          <w:rFonts w:ascii="Ubuntu Light" w:hAnsi="Ubuntu Light" w:cstheme="majorHAnsi"/>
          <w:color w:val="auto"/>
          <w:sz w:val="18"/>
          <w:szCs w:val="18"/>
        </w:rPr>
        <w:t>dla pakietu:</w:t>
      </w:r>
    </w:p>
    <w:tbl>
      <w:tblPr>
        <w:tblW w:w="6237" w:type="dxa"/>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292"/>
        <w:gridCol w:w="4945"/>
      </w:tblGrid>
      <w:tr w:rsidR="009A1888" w:rsidRPr="004763A3" w14:paraId="2696C5BE" w14:textId="77777777" w:rsidTr="009A1888">
        <w:trPr>
          <w:trHeight w:val="115"/>
        </w:trPr>
        <w:tc>
          <w:tcPr>
            <w:tcW w:w="1292" w:type="dxa"/>
            <w:shd w:val="clear" w:color="auto" w:fill="auto"/>
            <w:noWrap/>
            <w:vAlign w:val="center"/>
            <w:hideMark/>
          </w:tcPr>
          <w:p w14:paraId="21463403" w14:textId="77777777" w:rsidR="009A1888" w:rsidRPr="004763A3" w:rsidRDefault="009A1888" w:rsidP="00494B88">
            <w:pPr>
              <w:ind w:left="185"/>
              <w:jc w:val="center"/>
              <w:rPr>
                <w:rFonts w:ascii="Calibri" w:hAnsi="Calibri" w:cs="Calibri"/>
                <w:color w:val="000000" w:themeColor="text1"/>
                <w:sz w:val="22"/>
                <w:szCs w:val="22"/>
              </w:rPr>
            </w:pPr>
            <w:r w:rsidRPr="004763A3">
              <w:rPr>
                <w:rFonts w:ascii="Calibri" w:hAnsi="Calibri" w:cs="Calibri"/>
                <w:color w:val="000000" w:themeColor="text1"/>
                <w:sz w:val="22"/>
                <w:szCs w:val="22"/>
              </w:rPr>
              <w:t>1</w:t>
            </w:r>
          </w:p>
        </w:tc>
        <w:tc>
          <w:tcPr>
            <w:tcW w:w="4945" w:type="dxa"/>
            <w:shd w:val="clear" w:color="auto" w:fill="auto"/>
            <w:noWrap/>
            <w:vAlign w:val="center"/>
            <w:hideMark/>
          </w:tcPr>
          <w:p w14:paraId="1D462218" w14:textId="77777777" w:rsidR="009A1888" w:rsidRPr="004763A3"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10%</w:t>
            </w:r>
          </w:p>
        </w:tc>
      </w:tr>
      <w:tr w:rsidR="009A1888" w:rsidRPr="00875B5C" w14:paraId="08AB6FF2" w14:textId="77777777" w:rsidTr="009A1888">
        <w:trPr>
          <w:trHeight w:val="115"/>
        </w:trPr>
        <w:tc>
          <w:tcPr>
            <w:tcW w:w="1292" w:type="dxa"/>
            <w:shd w:val="clear" w:color="auto" w:fill="auto"/>
            <w:noWrap/>
            <w:vAlign w:val="center"/>
            <w:hideMark/>
          </w:tcPr>
          <w:p w14:paraId="012CC765" w14:textId="77777777" w:rsidR="009A1888" w:rsidRPr="004763A3" w:rsidRDefault="009A1888" w:rsidP="00494B88">
            <w:pPr>
              <w:ind w:left="185"/>
              <w:jc w:val="center"/>
              <w:rPr>
                <w:rFonts w:ascii="Calibri" w:hAnsi="Calibri" w:cs="Calibri"/>
                <w:color w:val="000000" w:themeColor="text1"/>
                <w:sz w:val="22"/>
                <w:szCs w:val="22"/>
              </w:rPr>
            </w:pPr>
            <w:r w:rsidRPr="004763A3">
              <w:rPr>
                <w:rFonts w:ascii="Calibri" w:hAnsi="Calibri" w:cs="Calibri"/>
                <w:color w:val="000000" w:themeColor="text1"/>
                <w:sz w:val="22"/>
                <w:szCs w:val="22"/>
              </w:rPr>
              <w:t>2</w:t>
            </w:r>
          </w:p>
        </w:tc>
        <w:tc>
          <w:tcPr>
            <w:tcW w:w="4945" w:type="dxa"/>
            <w:shd w:val="clear" w:color="auto" w:fill="auto"/>
            <w:noWrap/>
            <w:vAlign w:val="center"/>
            <w:hideMark/>
          </w:tcPr>
          <w:p w14:paraId="2DEA181A" w14:textId="77777777" w:rsidR="009A1888" w:rsidRPr="00875B5C" w:rsidRDefault="009A1888" w:rsidP="00494B88">
            <w:pPr>
              <w:ind w:left="185"/>
              <w:jc w:val="center"/>
              <w:rPr>
                <w:rFonts w:ascii="Calibri" w:hAnsi="Calibri" w:cs="Calibri"/>
                <w:color w:val="000000" w:themeColor="text1"/>
                <w:sz w:val="22"/>
                <w:szCs w:val="22"/>
              </w:rPr>
            </w:pPr>
            <w:r w:rsidRPr="004763A3">
              <w:rPr>
                <w:rFonts w:ascii="Calibri" w:hAnsi="Calibri" w:cs="Calibri"/>
                <w:color w:val="000000" w:themeColor="text1"/>
                <w:sz w:val="22"/>
                <w:szCs w:val="22"/>
              </w:rPr>
              <w:t>1</w:t>
            </w:r>
            <w:r>
              <w:rPr>
                <w:rFonts w:ascii="Calibri" w:hAnsi="Calibri" w:cs="Calibri"/>
                <w:color w:val="000000" w:themeColor="text1"/>
                <w:sz w:val="22"/>
                <w:szCs w:val="22"/>
              </w:rPr>
              <w:t>%</w:t>
            </w:r>
          </w:p>
        </w:tc>
      </w:tr>
      <w:tr w:rsidR="009A1888" w:rsidRPr="004763A3" w14:paraId="0FE46260" w14:textId="77777777" w:rsidTr="009A1888">
        <w:trPr>
          <w:trHeight w:val="115"/>
        </w:trPr>
        <w:tc>
          <w:tcPr>
            <w:tcW w:w="1292" w:type="dxa"/>
            <w:shd w:val="clear" w:color="auto" w:fill="auto"/>
            <w:noWrap/>
            <w:vAlign w:val="center"/>
          </w:tcPr>
          <w:p w14:paraId="33F2555E" w14:textId="77777777" w:rsidR="009A1888" w:rsidRPr="004763A3"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3</w:t>
            </w:r>
          </w:p>
        </w:tc>
        <w:tc>
          <w:tcPr>
            <w:tcW w:w="4945" w:type="dxa"/>
            <w:shd w:val="clear" w:color="auto" w:fill="auto"/>
            <w:noWrap/>
            <w:vAlign w:val="center"/>
          </w:tcPr>
          <w:p w14:paraId="72C1CD0D" w14:textId="77777777" w:rsidR="009A1888" w:rsidRPr="004763A3"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1%</w:t>
            </w:r>
          </w:p>
        </w:tc>
      </w:tr>
      <w:tr w:rsidR="009A1888" w14:paraId="7CECC251" w14:textId="77777777" w:rsidTr="009A1888">
        <w:trPr>
          <w:trHeight w:val="115"/>
        </w:trPr>
        <w:tc>
          <w:tcPr>
            <w:tcW w:w="1292" w:type="dxa"/>
            <w:shd w:val="clear" w:color="auto" w:fill="auto"/>
            <w:noWrap/>
            <w:vAlign w:val="center"/>
          </w:tcPr>
          <w:p w14:paraId="479EB54C" w14:textId="77777777" w:rsidR="009A1888"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4</w:t>
            </w:r>
          </w:p>
        </w:tc>
        <w:tc>
          <w:tcPr>
            <w:tcW w:w="4945" w:type="dxa"/>
            <w:shd w:val="clear" w:color="auto" w:fill="auto"/>
            <w:noWrap/>
            <w:vAlign w:val="center"/>
          </w:tcPr>
          <w:p w14:paraId="2E9DF5D5" w14:textId="77777777" w:rsidR="009A1888"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50%</w:t>
            </w:r>
          </w:p>
        </w:tc>
      </w:tr>
      <w:tr w:rsidR="009A1888" w14:paraId="16564FE5" w14:textId="77777777" w:rsidTr="009A1888">
        <w:trPr>
          <w:trHeight w:val="115"/>
        </w:trPr>
        <w:tc>
          <w:tcPr>
            <w:tcW w:w="1292" w:type="dxa"/>
            <w:shd w:val="clear" w:color="auto" w:fill="auto"/>
            <w:noWrap/>
            <w:vAlign w:val="center"/>
          </w:tcPr>
          <w:p w14:paraId="21E7AABE" w14:textId="77777777" w:rsidR="009A1888"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5</w:t>
            </w:r>
          </w:p>
        </w:tc>
        <w:tc>
          <w:tcPr>
            <w:tcW w:w="4945" w:type="dxa"/>
            <w:shd w:val="clear" w:color="auto" w:fill="auto"/>
            <w:noWrap/>
            <w:vAlign w:val="center"/>
          </w:tcPr>
          <w:p w14:paraId="4F8E04AD" w14:textId="77777777" w:rsidR="009A1888"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1%</w:t>
            </w:r>
          </w:p>
        </w:tc>
      </w:tr>
      <w:tr w:rsidR="009A1888" w14:paraId="68228A6B" w14:textId="77777777" w:rsidTr="009A1888">
        <w:trPr>
          <w:trHeight w:val="115"/>
        </w:trPr>
        <w:tc>
          <w:tcPr>
            <w:tcW w:w="1292" w:type="dxa"/>
            <w:shd w:val="clear" w:color="auto" w:fill="auto"/>
            <w:noWrap/>
            <w:vAlign w:val="center"/>
          </w:tcPr>
          <w:p w14:paraId="0843BF04" w14:textId="77777777" w:rsidR="009A1888"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6</w:t>
            </w:r>
          </w:p>
        </w:tc>
        <w:tc>
          <w:tcPr>
            <w:tcW w:w="4945" w:type="dxa"/>
            <w:shd w:val="clear" w:color="auto" w:fill="auto"/>
            <w:noWrap/>
            <w:vAlign w:val="center"/>
          </w:tcPr>
          <w:p w14:paraId="2A03A01F" w14:textId="77777777" w:rsidR="009A1888" w:rsidRDefault="009A1888" w:rsidP="00494B88">
            <w:pPr>
              <w:ind w:left="185"/>
              <w:jc w:val="center"/>
              <w:rPr>
                <w:rFonts w:ascii="Calibri" w:hAnsi="Calibri" w:cs="Calibri"/>
                <w:color w:val="000000" w:themeColor="text1"/>
                <w:sz w:val="22"/>
                <w:szCs w:val="22"/>
              </w:rPr>
            </w:pPr>
            <w:r>
              <w:rPr>
                <w:rFonts w:ascii="Calibri" w:hAnsi="Calibri" w:cs="Calibri"/>
                <w:color w:val="000000" w:themeColor="text1"/>
                <w:sz w:val="22"/>
                <w:szCs w:val="22"/>
              </w:rPr>
              <w:t>10%</w:t>
            </w:r>
          </w:p>
        </w:tc>
      </w:tr>
    </w:tbl>
    <w:p w14:paraId="59385F62" w14:textId="77777777" w:rsidR="009A1888" w:rsidRDefault="009A1888" w:rsidP="009A1888">
      <w:pPr>
        <w:suppressAutoHyphens w:val="0"/>
        <w:autoSpaceDE w:val="0"/>
        <w:autoSpaceDN w:val="0"/>
        <w:adjustRightInd w:val="0"/>
        <w:spacing w:line="360" w:lineRule="auto"/>
        <w:ind w:left="-1134" w:firstLine="141"/>
        <w:jc w:val="center"/>
        <w:rPr>
          <w:rFonts w:ascii="Ubuntu Light" w:hAnsi="Ubuntu Light" w:cstheme="majorHAnsi"/>
          <w:sz w:val="18"/>
          <w:szCs w:val="18"/>
        </w:rPr>
      </w:pP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r>
        <w:rPr>
          <w:rFonts w:ascii="Ubuntu Light" w:hAnsi="Ubuntu Light" w:cstheme="majorHAnsi"/>
          <w:sz w:val="18"/>
          <w:szCs w:val="18"/>
        </w:rPr>
        <w:tab/>
      </w:r>
    </w:p>
    <w:p w14:paraId="5BEDC9B7" w14:textId="7B28DD4B" w:rsidR="009A1888" w:rsidRDefault="009A1888" w:rsidP="00DA6DEF">
      <w:pPr>
        <w:spacing w:line="360" w:lineRule="auto"/>
        <w:ind w:left="284" w:hanging="425"/>
        <w:jc w:val="both"/>
        <w:rPr>
          <w:u w:val="single"/>
          <w:lang w:eastAsia="x-none"/>
        </w:rPr>
      </w:pPr>
      <w:r w:rsidRPr="00DA6DEF">
        <w:rPr>
          <w:rFonts w:ascii="Ubuntu Light" w:hAnsi="Ubuntu Light" w:cstheme="majorHAnsi"/>
          <w:sz w:val="18"/>
          <w:szCs w:val="18"/>
        </w:rPr>
        <w:t xml:space="preserve">         </w:t>
      </w:r>
      <w:r w:rsidR="00DA6DEF">
        <w:rPr>
          <w:rFonts w:ascii="Ubuntu Light" w:hAnsi="Ubuntu Light" w:cstheme="majorHAnsi"/>
          <w:sz w:val="18"/>
          <w:szCs w:val="18"/>
        </w:rPr>
        <w:t xml:space="preserve">  </w:t>
      </w:r>
      <w:r w:rsidR="00DA6DEF" w:rsidRPr="00DA6DEF">
        <w:rPr>
          <w:rFonts w:ascii="Ubuntu Light" w:hAnsi="Ubuntu Light"/>
          <w:sz w:val="18"/>
          <w:szCs w:val="18"/>
          <w:u w:val="single"/>
          <w:lang w:eastAsia="x-none"/>
        </w:rPr>
        <w:t>Dla pakietów 7-10 Zamawiający zastrzega, że stopień realizacji zawartej umowy u</w:t>
      </w:r>
      <w:r w:rsidR="00DA6DEF">
        <w:rPr>
          <w:rFonts w:ascii="Ubuntu Light" w:hAnsi="Ubuntu Light"/>
          <w:sz w:val="18"/>
          <w:szCs w:val="18"/>
          <w:u w:val="single"/>
          <w:lang w:eastAsia="x-none"/>
        </w:rPr>
        <w:t xml:space="preserve">zależniony jest od potrzeb     </w:t>
      </w:r>
      <w:r w:rsidR="00DA6DEF" w:rsidRPr="00DA6DEF">
        <w:rPr>
          <w:rFonts w:ascii="Ubuntu Light" w:hAnsi="Ubuntu Light"/>
          <w:sz w:val="18"/>
          <w:szCs w:val="18"/>
          <w:u w:val="single"/>
          <w:lang w:eastAsia="x-none"/>
        </w:rPr>
        <w:t>Zamawiającego wynikających z jego działalności</w:t>
      </w:r>
      <w:r w:rsidR="00DA6DEF" w:rsidRPr="00D7095C">
        <w:rPr>
          <w:u w:val="single"/>
          <w:lang w:eastAsia="x-none"/>
        </w:rPr>
        <w:t>.</w:t>
      </w:r>
    </w:p>
    <w:p w14:paraId="69BE8865" w14:textId="6BF94EB0" w:rsidR="006E3FF0" w:rsidRPr="006E3FF0" w:rsidRDefault="006E3FF0" w:rsidP="00DA6DEF">
      <w:pPr>
        <w:spacing w:line="360" w:lineRule="auto"/>
        <w:ind w:left="284" w:hanging="425"/>
        <w:jc w:val="both"/>
        <w:rPr>
          <w:rFonts w:ascii="Ubuntu Light" w:hAnsi="Ubuntu Light"/>
          <w:sz w:val="18"/>
          <w:szCs w:val="18"/>
          <w:u w:val="single"/>
          <w:lang w:eastAsia="x-none"/>
        </w:rPr>
      </w:pPr>
      <w:r>
        <w:rPr>
          <w:lang w:eastAsia="x-none"/>
        </w:rPr>
        <w:t xml:space="preserve">        </w:t>
      </w:r>
      <w:r w:rsidRPr="006E3FF0">
        <w:rPr>
          <w:rFonts w:ascii="Ubuntu Light" w:hAnsi="Ubuntu Light"/>
          <w:sz w:val="18"/>
          <w:szCs w:val="18"/>
          <w:lang w:eastAsia="x-none"/>
        </w:rPr>
        <w:t>Zamawiający wymaga, aby cena leku za miligram nie przekraczała progu kosztowego uprawniającego do zastosowania współczynnika korygującego określonego w Zarządzeniu Prezesa Narodowego Funduszu Zdrowia aktualnego w dniu otwarcia ofert- dotyczy pakietów nr 1 i nr 6.</w:t>
      </w:r>
    </w:p>
    <w:p w14:paraId="16B0E06E" w14:textId="5CD1F3EB" w:rsidR="00B229EA" w:rsidRDefault="00B229EA" w:rsidP="00593073">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34616F">
        <w:rPr>
          <w:rFonts w:ascii="Ubuntu Light" w:eastAsiaTheme="minorHAnsi" w:hAnsi="Ubuntu Light" w:cs="Ubuntu"/>
          <w:b/>
          <w:sz w:val="18"/>
          <w:szCs w:val="18"/>
        </w:rPr>
        <w:t>Zamawiający</w:t>
      </w:r>
      <w:r w:rsidRPr="00064586">
        <w:rPr>
          <w:rFonts w:ascii="Ubuntu Light" w:eastAsiaTheme="minorHAnsi" w:hAnsi="Ubuntu Light" w:cs="Ubuntu"/>
          <w:sz w:val="18"/>
          <w:szCs w:val="18"/>
        </w:rPr>
        <w:t xml:space="preserve"> zastrzega sobie prawo składania zamówień bez ograniczeń, co do ilości przedmiotu umowy oraz cykliczności dostaw w granicach wynikających z załącznika nr 2 do niniejszej umowy, a </w:t>
      </w:r>
      <w:r w:rsidRPr="005C22A5">
        <w:rPr>
          <w:rFonts w:ascii="Ubuntu Light" w:eastAsiaTheme="minorHAnsi" w:hAnsi="Ubuntu Light" w:cs="Ubuntu"/>
          <w:b/>
          <w:sz w:val="18"/>
          <w:szCs w:val="18"/>
        </w:rPr>
        <w:t xml:space="preserve">Wykonawca </w:t>
      </w:r>
      <w:r w:rsidRPr="00064586">
        <w:rPr>
          <w:rFonts w:ascii="Ubuntu Light" w:eastAsiaTheme="minorHAnsi" w:hAnsi="Ubuntu Light" w:cs="Ubuntu"/>
          <w:sz w:val="18"/>
          <w:szCs w:val="18"/>
        </w:rPr>
        <w:t xml:space="preserve">zobowiązuje się dostarczyć przedmiot umowy w zamówionych ilościach. </w:t>
      </w:r>
    </w:p>
    <w:p w14:paraId="51DA3760" w14:textId="5DF7573F" w:rsidR="00B229EA" w:rsidRDefault="00B229EA" w:rsidP="00593073">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lastRenderedPageBreak/>
        <w:t xml:space="preserve">Upoważnionym do realizacji umowy, w tym do składania zamówień ilościowo-asortymentowych w ramach maksymalnej łącznej kwoty określonej w §2 ust. 1 i maksymalnych ilości określonych w załączniku nr 2 jest </w:t>
      </w:r>
      <w:r w:rsidR="00F021B0" w:rsidRPr="00F021B0">
        <w:rPr>
          <w:rFonts w:ascii="Ubuntu Light" w:eastAsiaTheme="minorHAnsi" w:hAnsi="Ubuntu Light" w:cs="Ubuntu"/>
          <w:bCs/>
          <w:sz w:val="18"/>
          <w:szCs w:val="18"/>
        </w:rPr>
        <w:t>Kierownik Zamawiającego lub upoważniona przez niego osoba</w:t>
      </w:r>
      <w:r w:rsidRPr="00064586">
        <w:rPr>
          <w:rFonts w:ascii="Ubuntu Light" w:eastAsiaTheme="minorHAnsi" w:hAnsi="Ubuntu Light" w:cs="Ubuntu"/>
          <w:sz w:val="18"/>
          <w:szCs w:val="18"/>
        </w:rPr>
        <w:t>.</w:t>
      </w:r>
    </w:p>
    <w:p w14:paraId="3B8B2D3A" w14:textId="2596AE3A" w:rsidR="00B229EA" w:rsidRDefault="00FF1574" w:rsidP="00593073">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Pr>
          <w:rFonts w:ascii="Ubuntu Light" w:eastAsiaTheme="minorHAnsi" w:hAnsi="Ubuntu Light" w:cs="Ubuntu"/>
          <w:sz w:val="18"/>
          <w:szCs w:val="18"/>
        </w:rPr>
        <w:t xml:space="preserve"> </w:t>
      </w:r>
      <w:r w:rsidR="00B229EA" w:rsidRPr="00064586">
        <w:rPr>
          <w:rFonts w:ascii="Ubuntu Light" w:eastAsiaTheme="minorHAnsi" w:hAnsi="Ubuntu Light" w:cs="Ubuntu"/>
          <w:sz w:val="18"/>
          <w:szCs w:val="18"/>
        </w:rPr>
        <w:t xml:space="preserve">Dostarczony przedmiot umowy, w chwili dostawy do </w:t>
      </w:r>
      <w:r w:rsidR="00B229EA" w:rsidRPr="0034616F">
        <w:rPr>
          <w:rFonts w:ascii="Ubuntu Light" w:eastAsiaTheme="minorHAnsi" w:hAnsi="Ubuntu Light" w:cs="Ubuntu"/>
          <w:b/>
          <w:sz w:val="18"/>
          <w:szCs w:val="18"/>
        </w:rPr>
        <w:t>Zamawiającego,</w:t>
      </w:r>
      <w:r w:rsidR="00B229EA" w:rsidRPr="00064586">
        <w:rPr>
          <w:rFonts w:ascii="Ubuntu Light" w:eastAsiaTheme="minorHAnsi" w:hAnsi="Ubuntu Light" w:cs="Ubuntu"/>
          <w:sz w:val="18"/>
          <w:szCs w:val="18"/>
        </w:rPr>
        <w:t xml:space="preserve"> winien mieć, co najmniej </w:t>
      </w:r>
      <w:r w:rsidR="00B229EA" w:rsidRPr="00534028">
        <w:rPr>
          <w:rFonts w:ascii="Ubuntu Light" w:eastAsiaTheme="minorHAnsi" w:hAnsi="Ubuntu Light" w:cs="Ubuntu"/>
          <w:b/>
          <w:sz w:val="18"/>
          <w:szCs w:val="18"/>
        </w:rPr>
        <w:t>12 miesięczny termin ważności.</w:t>
      </w:r>
      <w:r w:rsidR="00B229EA" w:rsidRPr="00064586">
        <w:rPr>
          <w:rFonts w:ascii="Ubuntu Light" w:eastAsiaTheme="minorHAnsi" w:hAnsi="Ubuntu Light" w:cs="Ubuntu"/>
          <w:sz w:val="18"/>
          <w:szCs w:val="18"/>
        </w:rPr>
        <w:t xml:space="preserve"> Dostawy produktów z krótszym terminem ważności mogą być dopuszczone w wyjątkowych sytuacjach i każdorazowo zgodę na nie musi wyrazić upoważniony przedstawiciel </w:t>
      </w:r>
      <w:r w:rsidR="00B229EA" w:rsidRPr="0034616F">
        <w:rPr>
          <w:rFonts w:ascii="Ubuntu Light" w:eastAsiaTheme="minorHAnsi" w:hAnsi="Ubuntu Light" w:cs="Ubuntu"/>
          <w:b/>
          <w:sz w:val="18"/>
          <w:szCs w:val="18"/>
        </w:rPr>
        <w:t>Zamawiającego.</w:t>
      </w:r>
      <w:r w:rsidR="00B229EA" w:rsidRPr="00064586">
        <w:rPr>
          <w:rFonts w:ascii="Ubuntu Light" w:eastAsiaTheme="minorHAnsi" w:hAnsi="Ubuntu Light" w:cs="Ubuntu"/>
          <w:sz w:val="18"/>
          <w:szCs w:val="18"/>
        </w:rPr>
        <w:t xml:space="preserve"> Wyrażenie zgody musi być pisemnie udokumentowane (dopuszczalna forma: pisemna i/lub elektroniczna). </w:t>
      </w:r>
    </w:p>
    <w:p w14:paraId="6552CB42" w14:textId="665811F6" w:rsidR="00B229EA" w:rsidRDefault="00B229EA" w:rsidP="00902C4E">
      <w:pPr>
        <w:pStyle w:val="Akapitzlist"/>
        <w:numPr>
          <w:ilvl w:val="0"/>
          <w:numId w:val="4"/>
        </w:numPr>
        <w:autoSpaceDE w:val="0"/>
        <w:autoSpaceDN w:val="0"/>
        <w:adjustRightInd w:val="0"/>
        <w:spacing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t xml:space="preserve"> W przypadku wycofania z obrotu i stosowania produktów leczniczych, będących przedmiotem zamówienia, </w:t>
      </w:r>
      <w:r w:rsidRPr="005C22A5">
        <w:rPr>
          <w:rFonts w:ascii="Ubuntu Light" w:eastAsiaTheme="minorHAnsi" w:hAnsi="Ubuntu Light" w:cs="Ubuntu"/>
          <w:b/>
          <w:sz w:val="18"/>
          <w:szCs w:val="18"/>
        </w:rPr>
        <w:t xml:space="preserve">Wykonawca </w:t>
      </w:r>
      <w:r w:rsidRPr="00064586">
        <w:rPr>
          <w:rFonts w:ascii="Ubuntu Light" w:eastAsiaTheme="minorHAnsi" w:hAnsi="Ubuntu Light" w:cs="Ubuntu"/>
          <w:sz w:val="18"/>
          <w:szCs w:val="18"/>
        </w:rPr>
        <w:t xml:space="preserve">zobowiązany jest przyjąć od </w:t>
      </w:r>
      <w:r w:rsidRPr="0034616F">
        <w:rPr>
          <w:rFonts w:ascii="Ubuntu Light" w:eastAsiaTheme="minorHAnsi" w:hAnsi="Ubuntu Light" w:cs="Ubuntu"/>
          <w:b/>
          <w:sz w:val="18"/>
          <w:szCs w:val="18"/>
        </w:rPr>
        <w:t>Zamawiającego,</w:t>
      </w:r>
      <w:r w:rsidRPr="00064586">
        <w:rPr>
          <w:rFonts w:ascii="Ubuntu Light" w:eastAsiaTheme="minorHAnsi" w:hAnsi="Ubuntu Light" w:cs="Ubuntu"/>
          <w:sz w:val="18"/>
          <w:szCs w:val="18"/>
        </w:rPr>
        <w:t xml:space="preserve"> produkty, które były przedmiotem tych dostaw</w:t>
      </w:r>
      <w:r w:rsidR="00534028">
        <w:rPr>
          <w:rFonts w:ascii="Ubuntu Light" w:eastAsiaTheme="minorHAnsi" w:hAnsi="Ubuntu Light" w:cs="Ubuntu"/>
          <w:sz w:val="18"/>
          <w:szCs w:val="18"/>
        </w:rPr>
        <w:t xml:space="preserve">                  </w:t>
      </w:r>
      <w:r w:rsidRPr="00064586">
        <w:rPr>
          <w:rFonts w:ascii="Ubuntu Light" w:eastAsiaTheme="minorHAnsi" w:hAnsi="Ubuntu Light" w:cs="Ubuntu"/>
          <w:sz w:val="18"/>
          <w:szCs w:val="18"/>
        </w:rPr>
        <w:t xml:space="preserve"> oraz wystawić stosowne dokumenty korygujące transakcję. </w:t>
      </w:r>
    </w:p>
    <w:p w14:paraId="342E5EB3" w14:textId="401B7900" w:rsidR="00064586" w:rsidRDefault="00FF1574" w:rsidP="00902C4E">
      <w:pPr>
        <w:pStyle w:val="Akapitzlist"/>
        <w:numPr>
          <w:ilvl w:val="0"/>
          <w:numId w:val="4"/>
        </w:numPr>
        <w:autoSpaceDE w:val="0"/>
        <w:autoSpaceDN w:val="0"/>
        <w:adjustRightInd w:val="0"/>
        <w:spacing w:line="360" w:lineRule="auto"/>
        <w:ind w:left="284" w:hanging="284"/>
        <w:jc w:val="both"/>
        <w:rPr>
          <w:rFonts w:ascii="Ubuntu Light" w:eastAsiaTheme="minorHAnsi" w:hAnsi="Ubuntu Light" w:cs="Ubuntu"/>
          <w:sz w:val="18"/>
          <w:szCs w:val="18"/>
        </w:rPr>
      </w:pPr>
      <w:r>
        <w:rPr>
          <w:rFonts w:ascii="Ubuntu Light" w:eastAsiaTheme="minorHAnsi" w:hAnsi="Ubuntu Light" w:cs="Ubuntu"/>
          <w:b/>
          <w:sz w:val="18"/>
          <w:szCs w:val="18"/>
        </w:rPr>
        <w:t xml:space="preserve"> </w:t>
      </w:r>
      <w:r w:rsidR="00064586" w:rsidRPr="005C22A5">
        <w:rPr>
          <w:rFonts w:ascii="Ubuntu Light" w:eastAsiaTheme="minorHAnsi" w:hAnsi="Ubuntu Light" w:cs="Ubuntu"/>
          <w:b/>
          <w:sz w:val="18"/>
          <w:szCs w:val="18"/>
        </w:rPr>
        <w:t xml:space="preserve">Wykonawca </w:t>
      </w:r>
      <w:r w:rsidR="00064586" w:rsidRPr="00064586">
        <w:rPr>
          <w:rFonts w:ascii="Ubuntu Light" w:eastAsiaTheme="minorHAnsi" w:hAnsi="Ubuntu Light" w:cs="Ubuntu"/>
          <w:sz w:val="18"/>
          <w:szCs w:val="18"/>
        </w:rPr>
        <w:t>zobowiązuje się dostarczać towar wyszczególniony w załączniku nr 2 do niniejszej umowy także</w:t>
      </w:r>
      <w:r w:rsidR="0034616F">
        <w:rPr>
          <w:rFonts w:ascii="Ubuntu Light" w:eastAsiaTheme="minorHAnsi" w:hAnsi="Ubuntu Light" w:cs="Ubuntu"/>
          <w:sz w:val="18"/>
          <w:szCs w:val="18"/>
        </w:rPr>
        <w:t xml:space="preserve"> </w:t>
      </w:r>
      <w:r w:rsidR="00064586" w:rsidRPr="00064586">
        <w:rPr>
          <w:rFonts w:ascii="Ubuntu Light" w:eastAsiaTheme="minorHAnsi" w:hAnsi="Ubuntu Light" w:cs="Ubuntu"/>
          <w:sz w:val="18"/>
          <w:szCs w:val="18"/>
        </w:rPr>
        <w:t xml:space="preserve"> </w:t>
      </w:r>
      <w:r>
        <w:rPr>
          <w:rFonts w:ascii="Ubuntu Light" w:eastAsiaTheme="minorHAnsi" w:hAnsi="Ubuntu Light" w:cs="Ubuntu"/>
          <w:sz w:val="18"/>
          <w:szCs w:val="18"/>
        </w:rPr>
        <w:br/>
      </w:r>
      <w:r w:rsidR="00064586" w:rsidRPr="00064586">
        <w:rPr>
          <w:rFonts w:ascii="Ubuntu Light" w:eastAsiaTheme="minorHAnsi" w:hAnsi="Ubuntu Light" w:cs="Ubuntu"/>
          <w:sz w:val="18"/>
          <w:szCs w:val="18"/>
        </w:rPr>
        <w:t xml:space="preserve">w czasie stanów zagrożenia przewidzianych w planie obronnym szpitala. Pod pojęciem sytuacji kryzysowych </w:t>
      </w:r>
      <w:r w:rsidR="00534028">
        <w:rPr>
          <w:rFonts w:ascii="Ubuntu Light" w:eastAsiaTheme="minorHAnsi" w:hAnsi="Ubuntu Light" w:cs="Ubuntu"/>
          <w:sz w:val="18"/>
          <w:szCs w:val="18"/>
        </w:rPr>
        <w:t xml:space="preserve">                           </w:t>
      </w:r>
      <w:r w:rsidR="00064586" w:rsidRPr="00064586">
        <w:rPr>
          <w:rFonts w:ascii="Ubuntu Light" w:eastAsiaTheme="minorHAnsi" w:hAnsi="Ubuntu Light" w:cs="Ubuntu"/>
          <w:sz w:val="18"/>
          <w:szCs w:val="18"/>
        </w:rPr>
        <w:t>należy rozumieć stany zagrożenia zdrowia lub życia ludzkiego wywołane takimi czynnikami jak: skażenie promieniotwórcze, pożar, powódź, epidemie, trzęsienie ziemi, katastrofy budowlane (zawalenie budynków), działania terrorystyczne.</w:t>
      </w:r>
    </w:p>
    <w:p w14:paraId="1F7BE321" w14:textId="350AA275" w:rsidR="00A6787A" w:rsidRDefault="00064586" w:rsidP="00B93DD8">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sidRPr="00064586">
        <w:rPr>
          <w:rFonts w:ascii="Ubuntu Light" w:eastAsiaTheme="minorHAnsi" w:hAnsi="Ubuntu Light" w:cs="Ubuntu"/>
          <w:sz w:val="18"/>
          <w:szCs w:val="18"/>
        </w:rPr>
        <w:t xml:space="preserve">W przypadku leków dopuszczonych do obrotu na terenie RP, na żądanie </w:t>
      </w:r>
      <w:r w:rsidRPr="0034616F">
        <w:rPr>
          <w:rFonts w:ascii="Ubuntu Light" w:eastAsiaTheme="minorHAnsi" w:hAnsi="Ubuntu Light" w:cs="Ubuntu"/>
          <w:b/>
          <w:sz w:val="18"/>
          <w:szCs w:val="18"/>
        </w:rPr>
        <w:t>Zamawiającego Wykonawca</w:t>
      </w:r>
      <w:r w:rsidRPr="00064586">
        <w:rPr>
          <w:rFonts w:ascii="Ubuntu Light" w:eastAsiaTheme="minorHAnsi" w:hAnsi="Ubuntu Light" w:cs="Ubuntu"/>
          <w:sz w:val="18"/>
          <w:szCs w:val="18"/>
        </w:rPr>
        <w:t xml:space="preserve">, </w:t>
      </w:r>
      <w:r w:rsidR="0034616F">
        <w:rPr>
          <w:rFonts w:ascii="Ubuntu Light" w:eastAsiaTheme="minorHAnsi" w:hAnsi="Ubuntu Light" w:cs="Ubuntu"/>
          <w:sz w:val="18"/>
          <w:szCs w:val="18"/>
        </w:rPr>
        <w:t xml:space="preserve">                                    </w:t>
      </w:r>
      <w:r w:rsidRPr="00064586">
        <w:rPr>
          <w:rFonts w:ascii="Ubuntu Light" w:eastAsiaTheme="minorHAnsi" w:hAnsi="Ubuntu Light" w:cs="Ubuntu"/>
          <w:sz w:val="18"/>
          <w:szCs w:val="18"/>
        </w:rPr>
        <w:t xml:space="preserve">w terminie do 2 dni, ma obowiązek udostępnić aktualne świadectwo dopuszczenia do obrotu, charakterystykę produktu leczniczego, ulotkę informacyjną na każdy oferowany produkt leczniczy, a w przypadku leków sprowadzanych na import docelowy, na żądanie </w:t>
      </w:r>
      <w:r w:rsidRPr="0034616F">
        <w:rPr>
          <w:rFonts w:ascii="Ubuntu Light" w:eastAsiaTheme="minorHAnsi" w:hAnsi="Ubuntu Light" w:cs="Ubuntu"/>
          <w:b/>
          <w:sz w:val="18"/>
          <w:szCs w:val="18"/>
        </w:rPr>
        <w:t>Zamawiającego Wykonawca</w:t>
      </w:r>
      <w:r w:rsidRPr="00064586">
        <w:rPr>
          <w:rFonts w:ascii="Ubuntu Light" w:eastAsiaTheme="minorHAnsi" w:hAnsi="Ubuntu Light" w:cs="Ubuntu"/>
          <w:sz w:val="18"/>
          <w:szCs w:val="18"/>
        </w:rPr>
        <w:t xml:space="preserve">, w terminie do 2 dni, </w:t>
      </w:r>
      <w:r w:rsidR="0034616F">
        <w:rPr>
          <w:rFonts w:ascii="Ubuntu Light" w:eastAsiaTheme="minorHAnsi" w:hAnsi="Ubuntu Light" w:cs="Ubuntu"/>
          <w:sz w:val="18"/>
          <w:szCs w:val="18"/>
        </w:rPr>
        <w:t xml:space="preserve">                                     </w:t>
      </w:r>
      <w:r w:rsidRPr="00064586">
        <w:rPr>
          <w:rFonts w:ascii="Ubuntu Light" w:eastAsiaTheme="minorHAnsi" w:hAnsi="Ubuntu Light" w:cs="Ubuntu"/>
          <w:sz w:val="18"/>
          <w:szCs w:val="18"/>
        </w:rPr>
        <w:t xml:space="preserve">ma obowiązek udostępnić dokument potwierdzający dopuszczenie do obrotu w kraju producenta oraz ulotkę medyczną wymaganą odpowiednimi przepisami prawa w kraju producenta, przetłumaczoną na język polski. </w:t>
      </w:r>
    </w:p>
    <w:p w14:paraId="21BAB46B" w14:textId="58A16B9A" w:rsidR="00F844AA" w:rsidRPr="00B93DD8" w:rsidRDefault="0058308E" w:rsidP="00B93DD8">
      <w:pPr>
        <w:pStyle w:val="Akapitzlist"/>
        <w:numPr>
          <w:ilvl w:val="0"/>
          <w:numId w:val="4"/>
        </w:numPr>
        <w:autoSpaceDE w:val="0"/>
        <w:autoSpaceDN w:val="0"/>
        <w:adjustRightInd w:val="0"/>
        <w:spacing w:after="0" w:line="360" w:lineRule="auto"/>
        <w:ind w:left="284" w:hanging="284"/>
        <w:jc w:val="both"/>
        <w:rPr>
          <w:rFonts w:ascii="Ubuntu Light" w:eastAsiaTheme="minorHAnsi" w:hAnsi="Ubuntu Light" w:cs="Ubuntu"/>
          <w:sz w:val="18"/>
          <w:szCs w:val="18"/>
        </w:rPr>
      </w:pPr>
      <w:r>
        <w:rPr>
          <w:rFonts w:ascii="Ubuntu Light" w:eastAsiaTheme="minorHAnsi" w:hAnsi="Ubuntu Light" w:cs="Ubuntu"/>
          <w:sz w:val="18"/>
          <w:szCs w:val="18"/>
        </w:rPr>
        <w:t xml:space="preserve">W przypadku gdy produkt leczniczy objęty niniejszą Umową, stosowany w programach lekowych zostanie zamówiony indywidualnie dla danego pacjenta, gdy pacjent nie kwalifikuje się do podania produktu leczniczego, Zamawiający zastrzega sobie prawo zwrotu produktu leczniczego. </w:t>
      </w:r>
    </w:p>
    <w:p w14:paraId="1E4409A0" w14:textId="39F37380" w:rsidR="00B229EA" w:rsidRPr="004D0817" w:rsidRDefault="00B229EA" w:rsidP="00534028">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r w:rsidRPr="004D0817">
        <w:rPr>
          <w:rFonts w:ascii="Ubuntu Light" w:eastAsiaTheme="minorHAnsi" w:hAnsi="Ubuntu Light" w:cs="Ubuntu"/>
          <w:b/>
          <w:sz w:val="18"/>
          <w:szCs w:val="18"/>
          <w:lang w:eastAsia="en-US"/>
        </w:rPr>
        <w:t>§4</w:t>
      </w:r>
    </w:p>
    <w:p w14:paraId="33321059" w14:textId="4BA2D33C" w:rsidR="00B229EA" w:rsidRPr="004D0817" w:rsidRDefault="00B229EA" w:rsidP="00534028">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WARUNKI PŁATNOŚCI</w:t>
      </w:r>
    </w:p>
    <w:p w14:paraId="1D958B13" w14:textId="77777777" w:rsidR="002F7F2A" w:rsidRPr="00B164D1" w:rsidRDefault="002F7F2A" w:rsidP="002F7F2A">
      <w:pPr>
        <w:numPr>
          <w:ilvl w:val="0"/>
          <w:numId w:val="29"/>
        </w:numPr>
        <w:tabs>
          <w:tab w:val="clear" w:pos="360"/>
          <w:tab w:val="num" w:pos="284"/>
          <w:tab w:val="left" w:pos="568"/>
        </w:tabs>
        <w:spacing w:line="360" w:lineRule="auto"/>
        <w:ind w:left="283" w:hanging="425"/>
        <w:jc w:val="both"/>
        <w:rPr>
          <w:rFonts w:ascii="Ubuntu Light" w:eastAsia="SimSun, 宋体" w:hAnsi="Ubuntu Light" w:cs="Arial Unicode MS"/>
          <w:bCs/>
          <w:kern w:val="3"/>
          <w:sz w:val="18"/>
          <w:szCs w:val="18"/>
          <w:lang w:eastAsia="zh-CN"/>
        </w:rPr>
      </w:pPr>
      <w:r w:rsidRPr="00B164D1">
        <w:rPr>
          <w:rFonts w:ascii="Ubuntu Light" w:eastAsia="SimSun, 宋体" w:hAnsi="Ubuntu Light" w:cs="Arial Unicode MS"/>
          <w:bCs/>
          <w:kern w:val="3"/>
          <w:sz w:val="18"/>
          <w:szCs w:val="18"/>
          <w:lang w:eastAsia="zh-CN"/>
        </w:rPr>
        <w:t xml:space="preserve">Każda dostarczona partia towaru będzie wyceniona z uwzględnieniem cen, wynikających z załącznika nr 2                       do niniejszej umowy.  </w:t>
      </w:r>
    </w:p>
    <w:p w14:paraId="0D05144C" w14:textId="77777777" w:rsidR="002F7F2A" w:rsidRPr="00B164D1" w:rsidRDefault="002F7F2A" w:rsidP="002F7F2A">
      <w:pPr>
        <w:numPr>
          <w:ilvl w:val="0"/>
          <w:numId w:val="29"/>
        </w:numPr>
        <w:tabs>
          <w:tab w:val="clear" w:pos="360"/>
          <w:tab w:val="num" w:pos="284"/>
          <w:tab w:val="left" w:pos="568"/>
        </w:tabs>
        <w:spacing w:line="360" w:lineRule="auto"/>
        <w:ind w:left="283" w:hanging="425"/>
        <w:jc w:val="both"/>
        <w:rPr>
          <w:rFonts w:ascii="Ubuntu Light" w:eastAsia="SimSun, 宋体" w:hAnsi="Ubuntu Light" w:cs="Arial Unicode MS"/>
          <w:bCs/>
          <w:kern w:val="3"/>
          <w:sz w:val="18"/>
          <w:szCs w:val="18"/>
          <w:lang w:eastAsia="zh-CN"/>
        </w:rPr>
      </w:pPr>
      <w:r w:rsidRPr="00B164D1">
        <w:rPr>
          <w:rFonts w:ascii="Ubuntu Light" w:eastAsia="SimSun, 宋体" w:hAnsi="Ubuntu Light" w:cs="Arial Unicode MS"/>
          <w:bCs/>
          <w:kern w:val="3"/>
          <w:sz w:val="18"/>
          <w:szCs w:val="18"/>
          <w:lang w:eastAsia="zh-CN"/>
        </w:rPr>
        <w:t>Wszystkie dokonane w danym miesiącu dostawy zostaną udokumentowane jedną zbiorczą fakturą, wystawioną</w:t>
      </w:r>
      <w:r>
        <w:rPr>
          <w:rFonts w:ascii="Ubuntu Light" w:eastAsia="SimSun, 宋体" w:hAnsi="Ubuntu Light" w:cs="Arial Unicode MS"/>
          <w:bCs/>
          <w:kern w:val="3"/>
          <w:sz w:val="18"/>
          <w:szCs w:val="18"/>
          <w:lang w:eastAsia="zh-CN"/>
        </w:rPr>
        <w:t xml:space="preserve"> do 15 dnia następnego miesiąca:</w:t>
      </w:r>
      <w:r w:rsidRPr="00B164D1">
        <w:rPr>
          <w:rFonts w:ascii="Ubuntu Light" w:eastAsia="SimSun, 宋体" w:hAnsi="Ubuntu Light" w:cs="Arial Unicode MS"/>
          <w:bCs/>
          <w:kern w:val="3"/>
          <w:sz w:val="18"/>
          <w:szCs w:val="18"/>
          <w:lang w:eastAsia="zh-CN"/>
        </w:rPr>
        <w:t xml:space="preserve"> </w:t>
      </w:r>
    </w:p>
    <w:p w14:paraId="16E86A86" w14:textId="77777777" w:rsidR="002F7F2A" w:rsidRPr="00EC25AE" w:rsidRDefault="002F7F2A" w:rsidP="002F7F2A">
      <w:pPr>
        <w:tabs>
          <w:tab w:val="left" w:pos="3828"/>
        </w:tabs>
        <w:spacing w:line="360" w:lineRule="auto"/>
        <w:ind w:left="284" w:hanging="426"/>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a)    W przypadku dostaw (towarów, materiałów, usług) realizowanych przez </w:t>
      </w:r>
      <w:r w:rsidRPr="00EC25AE">
        <w:rPr>
          <w:rFonts w:ascii="Ubuntu Light" w:eastAsia="SimSun, 宋体" w:hAnsi="Ubuntu Light" w:cs="Arial Unicode MS"/>
          <w:b/>
          <w:bCs/>
          <w:color w:val="000000" w:themeColor="text1"/>
          <w:kern w:val="3"/>
          <w:sz w:val="18"/>
          <w:szCs w:val="18"/>
          <w:lang w:eastAsia="zh-CN"/>
        </w:rPr>
        <w:t>Wykonawców</w:t>
      </w:r>
      <w:r w:rsidRPr="00EC25AE">
        <w:rPr>
          <w:rFonts w:ascii="Ubuntu Light" w:eastAsia="SimSun, 宋体" w:hAnsi="Ubuntu Light" w:cs="Arial Unicode MS"/>
          <w:bCs/>
          <w:color w:val="000000" w:themeColor="text1"/>
          <w:kern w:val="3"/>
          <w:sz w:val="18"/>
          <w:szCs w:val="18"/>
          <w:lang w:eastAsia="zh-CN"/>
        </w:rPr>
        <w:t xml:space="preserve"> posiadających polski                              nr NIP, faktury o których mowa powyżej będą wystawiane i dostarczane za pośrednictwem </w:t>
      </w:r>
      <w:proofErr w:type="spellStart"/>
      <w:r w:rsidRPr="00EC25AE">
        <w:rPr>
          <w:rFonts w:ascii="Ubuntu Light" w:eastAsia="SimSun, 宋体" w:hAnsi="Ubuntu Light" w:cs="Arial Unicode MS"/>
          <w:bCs/>
          <w:color w:val="000000" w:themeColor="text1"/>
          <w:kern w:val="3"/>
          <w:sz w:val="18"/>
          <w:szCs w:val="18"/>
          <w:lang w:eastAsia="zh-CN"/>
        </w:rPr>
        <w:t>KSeF</w:t>
      </w:r>
      <w:proofErr w:type="spellEnd"/>
      <w:r w:rsidRPr="00EC25AE">
        <w:rPr>
          <w:rFonts w:ascii="Ubuntu Light" w:eastAsia="SimSun, 宋体" w:hAnsi="Ubuntu Light" w:cs="Arial Unicode MS"/>
          <w:bCs/>
          <w:color w:val="000000" w:themeColor="text1"/>
          <w:kern w:val="3"/>
          <w:sz w:val="18"/>
          <w:szCs w:val="18"/>
          <w:lang w:eastAsia="zh-CN"/>
        </w:rPr>
        <w:t> (Krajowy System E-Faktur o którym mowa w Art. 106nd  Ustawy o VAT)</w:t>
      </w:r>
    </w:p>
    <w:p w14:paraId="6D4B5205" w14:textId="77777777" w:rsidR="002F7F2A" w:rsidRPr="00EC25AE" w:rsidRDefault="002F7F2A" w:rsidP="002F7F2A">
      <w:pPr>
        <w:tabs>
          <w:tab w:val="left" w:pos="3828"/>
        </w:tabs>
        <w:spacing w:line="360" w:lineRule="auto"/>
        <w:ind w:hanging="284"/>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   b)       W przypadku niemożności wystawiana i dostarczenia faktury za pośrednictwem KSEF tzw. Tryb Offline24 o </w:t>
      </w:r>
    </w:p>
    <w:p w14:paraId="7D96849F" w14:textId="77777777" w:rsidR="002F7F2A" w:rsidRPr="00EC25AE" w:rsidRDefault="002F7F2A" w:rsidP="002F7F2A">
      <w:pPr>
        <w:tabs>
          <w:tab w:val="left" w:pos="3828"/>
        </w:tabs>
        <w:spacing w:line="360" w:lineRule="auto"/>
        <w:ind w:left="284"/>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 którym mowa w art. 106nda i art. 106nha ustawy o VAT , faktura(y) dostarczane będą pocztą email lub  metodą e- doręczeń w postaci pliku pdf, pliku </w:t>
      </w:r>
      <w:proofErr w:type="spellStart"/>
      <w:r w:rsidRPr="00EC25AE">
        <w:rPr>
          <w:rFonts w:ascii="Ubuntu Light" w:eastAsia="SimSun, 宋体" w:hAnsi="Ubuntu Light" w:cs="Arial Unicode MS"/>
          <w:bCs/>
          <w:color w:val="000000" w:themeColor="text1"/>
          <w:kern w:val="3"/>
          <w:sz w:val="18"/>
          <w:szCs w:val="18"/>
          <w:lang w:eastAsia="zh-CN"/>
        </w:rPr>
        <w:t>xml</w:t>
      </w:r>
      <w:proofErr w:type="spellEnd"/>
      <w:r w:rsidRPr="00EC25AE">
        <w:rPr>
          <w:rFonts w:ascii="Ubuntu Light" w:eastAsia="SimSun, 宋体" w:hAnsi="Ubuntu Light" w:cs="Arial Unicode MS"/>
          <w:bCs/>
          <w:color w:val="000000" w:themeColor="text1"/>
          <w:kern w:val="3"/>
          <w:sz w:val="18"/>
          <w:szCs w:val="18"/>
          <w:lang w:eastAsia="zh-CN"/>
        </w:rPr>
        <w:t xml:space="preserve"> lub pocztą tradycyjną w postaci wydruku obrazu faktury.</w:t>
      </w:r>
    </w:p>
    <w:p w14:paraId="126ABCE1" w14:textId="77777777" w:rsidR="002F7F2A" w:rsidRPr="00EC25AE" w:rsidRDefault="002F7F2A" w:rsidP="002F7F2A">
      <w:pPr>
        <w:tabs>
          <w:tab w:val="left" w:pos="3828"/>
        </w:tabs>
        <w:spacing w:line="360" w:lineRule="auto"/>
        <w:ind w:left="284" w:hanging="568"/>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    c)     W okresie trwania niedostępności </w:t>
      </w:r>
      <w:proofErr w:type="spellStart"/>
      <w:r w:rsidRPr="00EC25AE">
        <w:rPr>
          <w:rFonts w:ascii="Ubuntu Light" w:eastAsia="SimSun, 宋体" w:hAnsi="Ubuntu Light" w:cs="Arial Unicode MS"/>
          <w:bCs/>
          <w:color w:val="000000" w:themeColor="text1"/>
          <w:kern w:val="3"/>
          <w:sz w:val="18"/>
          <w:szCs w:val="18"/>
          <w:lang w:eastAsia="zh-CN"/>
        </w:rPr>
        <w:t>KSeF</w:t>
      </w:r>
      <w:proofErr w:type="spellEnd"/>
      <w:r w:rsidRPr="00EC25AE">
        <w:rPr>
          <w:rFonts w:ascii="Ubuntu Light" w:eastAsia="SimSun, 宋体" w:hAnsi="Ubuntu Light" w:cs="Arial Unicode MS"/>
          <w:bCs/>
          <w:color w:val="000000" w:themeColor="text1"/>
          <w:kern w:val="3"/>
          <w:sz w:val="18"/>
          <w:szCs w:val="18"/>
          <w:lang w:eastAsia="zh-CN"/>
        </w:rPr>
        <w:t xml:space="preserve"> (ogłoszona w Biuletynie Informacji Publicznej Ministerstwa Finansów),    o której mowa w art. 106ne ust. 4 ustawy o VAT, </w:t>
      </w:r>
      <w:r w:rsidRPr="00EC25AE">
        <w:rPr>
          <w:rFonts w:ascii="Ubuntu Light" w:eastAsia="SimSun, 宋体" w:hAnsi="Ubuntu Light" w:cs="Arial Unicode MS"/>
          <w:b/>
          <w:bCs/>
          <w:color w:val="000000" w:themeColor="text1"/>
          <w:kern w:val="3"/>
          <w:sz w:val="18"/>
          <w:szCs w:val="18"/>
          <w:lang w:eastAsia="zh-CN"/>
        </w:rPr>
        <w:t>Wykonawca</w:t>
      </w:r>
      <w:r w:rsidRPr="00EC25AE">
        <w:rPr>
          <w:rFonts w:ascii="Ubuntu Light" w:eastAsia="SimSun, 宋体" w:hAnsi="Ubuntu Light" w:cs="Arial Unicode MS"/>
          <w:bCs/>
          <w:color w:val="000000" w:themeColor="text1"/>
          <w:kern w:val="3"/>
          <w:sz w:val="18"/>
          <w:szCs w:val="18"/>
          <w:lang w:eastAsia="zh-CN"/>
        </w:rPr>
        <w:t xml:space="preserve"> wystawia faktury w postaci elektronicznej zgodnie ze wzorem udostępnionym na podstawie art. 106gb ust. 8 ustawy o VAT  oraz dostarczy pocztą email lub metodą e-doręczeń w postaci pliku pdf, pliku </w:t>
      </w:r>
      <w:proofErr w:type="spellStart"/>
      <w:r w:rsidRPr="00EC25AE">
        <w:rPr>
          <w:rFonts w:ascii="Ubuntu Light" w:eastAsia="SimSun, 宋体" w:hAnsi="Ubuntu Light" w:cs="Arial Unicode MS"/>
          <w:bCs/>
          <w:color w:val="000000" w:themeColor="text1"/>
          <w:kern w:val="3"/>
          <w:sz w:val="18"/>
          <w:szCs w:val="18"/>
          <w:lang w:eastAsia="zh-CN"/>
        </w:rPr>
        <w:t>xml</w:t>
      </w:r>
      <w:proofErr w:type="spellEnd"/>
      <w:r w:rsidRPr="00EC25AE">
        <w:rPr>
          <w:rFonts w:ascii="Ubuntu Light" w:eastAsia="SimSun, 宋体" w:hAnsi="Ubuntu Light" w:cs="Arial Unicode MS"/>
          <w:bCs/>
          <w:color w:val="000000" w:themeColor="text1"/>
          <w:kern w:val="3"/>
          <w:sz w:val="18"/>
          <w:szCs w:val="18"/>
          <w:lang w:eastAsia="zh-CN"/>
        </w:rPr>
        <w:t xml:space="preserve"> lub pocztą tradycyjną w postaci wydruku obrazu faktury.</w:t>
      </w:r>
    </w:p>
    <w:p w14:paraId="23DCB39F" w14:textId="77777777" w:rsidR="002F7F2A" w:rsidRPr="00EC25AE" w:rsidRDefault="002F7F2A" w:rsidP="002F7F2A">
      <w:pPr>
        <w:tabs>
          <w:tab w:val="left" w:pos="3828"/>
        </w:tabs>
        <w:spacing w:line="360" w:lineRule="auto"/>
        <w:ind w:left="284" w:hanging="426"/>
        <w:contextualSpacing/>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d)  W okresie trwania awarii </w:t>
      </w:r>
      <w:proofErr w:type="spellStart"/>
      <w:r w:rsidRPr="00EC25AE">
        <w:rPr>
          <w:rFonts w:ascii="Ubuntu Light" w:eastAsia="SimSun, 宋体" w:hAnsi="Ubuntu Light" w:cs="Arial Unicode MS"/>
          <w:bCs/>
          <w:color w:val="000000" w:themeColor="text1"/>
          <w:kern w:val="3"/>
          <w:sz w:val="18"/>
          <w:szCs w:val="18"/>
          <w:lang w:eastAsia="zh-CN"/>
        </w:rPr>
        <w:t>KSeF</w:t>
      </w:r>
      <w:proofErr w:type="spellEnd"/>
      <w:r w:rsidRPr="00EC25AE">
        <w:rPr>
          <w:rFonts w:ascii="Ubuntu Light" w:eastAsia="SimSun, 宋体" w:hAnsi="Ubuntu Light" w:cs="Arial Unicode MS"/>
          <w:bCs/>
          <w:color w:val="000000" w:themeColor="text1"/>
          <w:kern w:val="3"/>
          <w:sz w:val="18"/>
          <w:szCs w:val="18"/>
          <w:lang w:eastAsia="zh-CN"/>
        </w:rPr>
        <w:t xml:space="preserve"> (ogłoszona w Biuletynie Informacji Publicznej Ministerstwa Finansów i       oprogramowaniu interfejsowym), o której mowa w art. 106ne ust. 1,</w:t>
      </w:r>
      <w:r w:rsidRPr="00EC25AE">
        <w:rPr>
          <w:rFonts w:ascii="Ubuntu Light" w:eastAsia="SimSun, 宋体" w:hAnsi="Ubuntu Light" w:cs="Arial Unicode MS"/>
          <w:b/>
          <w:bCs/>
          <w:color w:val="000000" w:themeColor="text1"/>
          <w:kern w:val="3"/>
          <w:sz w:val="18"/>
          <w:szCs w:val="18"/>
          <w:lang w:eastAsia="zh-CN"/>
        </w:rPr>
        <w:t xml:space="preserve"> Wykonawca</w:t>
      </w:r>
      <w:r w:rsidRPr="00EC25AE">
        <w:rPr>
          <w:rFonts w:ascii="Ubuntu Light" w:eastAsia="SimSun, 宋体" w:hAnsi="Ubuntu Light" w:cs="Arial Unicode MS"/>
          <w:bCs/>
          <w:color w:val="000000" w:themeColor="text1"/>
          <w:kern w:val="3"/>
          <w:sz w:val="18"/>
          <w:szCs w:val="18"/>
          <w:lang w:eastAsia="zh-CN"/>
        </w:rPr>
        <w:t xml:space="preserve"> wystawia faktury w postaci             elektronicznej zgodnie z wzorem udostępnionym na podstawie art. 106gb ust. 8 ustawy o VAT  oraz dostarczy pocztą email lub metodą e-doręczeń w postaci pliku pdf, pliku </w:t>
      </w:r>
      <w:proofErr w:type="spellStart"/>
      <w:r w:rsidRPr="00EC25AE">
        <w:rPr>
          <w:rFonts w:ascii="Ubuntu Light" w:eastAsia="SimSun, 宋体" w:hAnsi="Ubuntu Light" w:cs="Arial Unicode MS"/>
          <w:bCs/>
          <w:color w:val="000000" w:themeColor="text1"/>
          <w:kern w:val="3"/>
          <w:sz w:val="18"/>
          <w:szCs w:val="18"/>
          <w:lang w:eastAsia="zh-CN"/>
        </w:rPr>
        <w:t>xml</w:t>
      </w:r>
      <w:proofErr w:type="spellEnd"/>
      <w:r w:rsidRPr="00EC25AE">
        <w:rPr>
          <w:rFonts w:ascii="Ubuntu Light" w:eastAsia="SimSun, 宋体" w:hAnsi="Ubuntu Light" w:cs="Arial Unicode MS"/>
          <w:bCs/>
          <w:color w:val="000000" w:themeColor="text1"/>
          <w:kern w:val="3"/>
          <w:sz w:val="18"/>
          <w:szCs w:val="18"/>
          <w:lang w:eastAsia="zh-CN"/>
        </w:rPr>
        <w:t xml:space="preserve"> lub pocztą tradycyjną w postaci wydruku obrazu faktury.</w:t>
      </w:r>
    </w:p>
    <w:p w14:paraId="64E390DC" w14:textId="77777777" w:rsidR="002F7F2A" w:rsidRPr="00EC25AE" w:rsidRDefault="002F7F2A" w:rsidP="002F7F2A">
      <w:pPr>
        <w:tabs>
          <w:tab w:val="left" w:pos="3828"/>
        </w:tabs>
        <w:spacing w:line="360" w:lineRule="auto"/>
        <w:ind w:left="284" w:hanging="426"/>
        <w:contextualSpacing/>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  e)  W przypadku, o którym mowa w art. 106ne ust. 3 Ustawy o VAT </w:t>
      </w:r>
      <w:proofErr w:type="spellStart"/>
      <w:r w:rsidRPr="00EC25AE">
        <w:rPr>
          <w:rFonts w:ascii="Ubuntu Light" w:eastAsia="SimSun, 宋体" w:hAnsi="Ubuntu Light" w:cs="Arial Unicode MS"/>
          <w:bCs/>
          <w:color w:val="000000" w:themeColor="text1"/>
          <w:kern w:val="3"/>
          <w:sz w:val="18"/>
          <w:szCs w:val="18"/>
          <w:lang w:eastAsia="zh-CN"/>
        </w:rPr>
        <w:t>tj</w:t>
      </w:r>
      <w:proofErr w:type="spellEnd"/>
      <w:r w:rsidRPr="00EC25AE">
        <w:rPr>
          <w:rFonts w:ascii="Ubuntu Light" w:eastAsia="SimSun, 宋体" w:hAnsi="Ubuntu Light" w:cs="Arial Unicode MS"/>
          <w:bCs/>
          <w:color w:val="000000" w:themeColor="text1"/>
          <w:kern w:val="3"/>
          <w:sz w:val="18"/>
          <w:szCs w:val="18"/>
          <w:lang w:eastAsia="zh-CN"/>
        </w:rPr>
        <w:t xml:space="preserve">  "Awaria </w:t>
      </w:r>
      <w:proofErr w:type="spellStart"/>
      <w:r w:rsidRPr="00EC25AE">
        <w:rPr>
          <w:rFonts w:ascii="Ubuntu Light" w:eastAsia="SimSun, 宋体" w:hAnsi="Ubuntu Light" w:cs="Arial Unicode MS"/>
          <w:bCs/>
          <w:color w:val="000000" w:themeColor="text1"/>
          <w:kern w:val="3"/>
          <w:sz w:val="18"/>
          <w:szCs w:val="18"/>
          <w:lang w:eastAsia="zh-CN"/>
        </w:rPr>
        <w:t>KSeF</w:t>
      </w:r>
      <w:proofErr w:type="spellEnd"/>
      <w:r w:rsidRPr="00EC25AE">
        <w:rPr>
          <w:rFonts w:ascii="Ubuntu Light" w:eastAsia="SimSun, 宋体" w:hAnsi="Ubuntu Light" w:cs="Arial Unicode MS"/>
          <w:bCs/>
          <w:color w:val="000000" w:themeColor="text1"/>
          <w:kern w:val="3"/>
          <w:sz w:val="18"/>
          <w:szCs w:val="18"/>
          <w:lang w:eastAsia="zh-CN"/>
        </w:rPr>
        <w:t xml:space="preserve"> ogłoszona w środkach społecznego przekazu", podatnik w okresie trwania awarii wystawia faktury w postaci papierowej lub faktury </w:t>
      </w:r>
      <w:r w:rsidRPr="00EC25AE">
        <w:rPr>
          <w:rFonts w:ascii="Ubuntu Light" w:eastAsia="SimSun, 宋体" w:hAnsi="Ubuntu Light" w:cs="Arial Unicode MS"/>
          <w:bCs/>
          <w:color w:val="000000" w:themeColor="text1"/>
          <w:kern w:val="3"/>
          <w:sz w:val="18"/>
          <w:szCs w:val="18"/>
          <w:lang w:eastAsia="zh-CN"/>
        </w:rPr>
        <w:lastRenderedPageBreak/>
        <w:t xml:space="preserve">elektroniczne oraz dostarczy pocztą email lub metodą e-doręczeń w postaci pliku pdf, pliku </w:t>
      </w:r>
      <w:proofErr w:type="spellStart"/>
      <w:r w:rsidRPr="00EC25AE">
        <w:rPr>
          <w:rFonts w:ascii="Ubuntu Light" w:eastAsia="SimSun, 宋体" w:hAnsi="Ubuntu Light" w:cs="Arial Unicode MS"/>
          <w:bCs/>
          <w:color w:val="000000" w:themeColor="text1"/>
          <w:kern w:val="3"/>
          <w:sz w:val="18"/>
          <w:szCs w:val="18"/>
          <w:lang w:eastAsia="zh-CN"/>
        </w:rPr>
        <w:t>xml</w:t>
      </w:r>
      <w:proofErr w:type="spellEnd"/>
      <w:r w:rsidRPr="00EC25AE">
        <w:rPr>
          <w:rFonts w:ascii="Ubuntu Light" w:eastAsia="SimSun, 宋体" w:hAnsi="Ubuntu Light" w:cs="Arial Unicode MS"/>
          <w:bCs/>
          <w:color w:val="000000" w:themeColor="text1"/>
          <w:kern w:val="3"/>
          <w:sz w:val="18"/>
          <w:szCs w:val="18"/>
          <w:lang w:eastAsia="zh-CN"/>
        </w:rPr>
        <w:t xml:space="preserve"> lub pocztą tradycyjną w postaci wydruku obrazu faktury. </w:t>
      </w:r>
    </w:p>
    <w:p w14:paraId="0939274F" w14:textId="77777777" w:rsidR="002F7F2A" w:rsidRPr="00EC25AE" w:rsidRDefault="002F7F2A" w:rsidP="002F7F2A">
      <w:pPr>
        <w:tabs>
          <w:tab w:val="left" w:pos="3828"/>
        </w:tabs>
        <w:spacing w:line="360" w:lineRule="auto"/>
        <w:ind w:left="284" w:hanging="426"/>
        <w:contextualSpacing/>
        <w:jc w:val="both"/>
        <w:rPr>
          <w:rFonts w:ascii="Ubuntu Light" w:eastAsia="SimSun, 宋体" w:hAnsi="Ubuntu Light" w:cs="Arial Unicode MS"/>
          <w:bCs/>
          <w:color w:val="000000" w:themeColor="text1"/>
          <w:kern w:val="3"/>
          <w:sz w:val="18"/>
          <w:szCs w:val="18"/>
          <w:lang w:eastAsia="zh-CN"/>
        </w:rPr>
      </w:pPr>
      <w:r w:rsidRPr="00EC25AE">
        <w:rPr>
          <w:rFonts w:ascii="Ubuntu Light" w:eastAsia="SimSun, 宋体" w:hAnsi="Ubuntu Light" w:cs="Arial Unicode MS"/>
          <w:bCs/>
          <w:color w:val="000000" w:themeColor="text1"/>
          <w:kern w:val="3"/>
          <w:sz w:val="18"/>
          <w:szCs w:val="18"/>
          <w:lang w:eastAsia="zh-CN"/>
        </w:rPr>
        <w:t xml:space="preserve">  f)     W przypadku dostaw (towarów, materiałów, usług) realizowanych przez </w:t>
      </w:r>
      <w:r w:rsidRPr="00EC25AE">
        <w:rPr>
          <w:rFonts w:ascii="Ubuntu Light" w:eastAsia="SimSun, 宋体" w:hAnsi="Ubuntu Light" w:cs="Arial Unicode MS"/>
          <w:b/>
          <w:bCs/>
          <w:color w:val="000000" w:themeColor="text1"/>
          <w:kern w:val="3"/>
          <w:sz w:val="18"/>
          <w:szCs w:val="18"/>
          <w:lang w:eastAsia="zh-CN"/>
        </w:rPr>
        <w:t xml:space="preserve">Wykonawców </w:t>
      </w:r>
      <w:r w:rsidRPr="00EC25AE">
        <w:rPr>
          <w:rFonts w:ascii="Ubuntu Light" w:eastAsia="SimSun, 宋体" w:hAnsi="Ubuntu Light" w:cs="Arial Unicode MS"/>
          <w:bCs/>
          <w:color w:val="000000" w:themeColor="text1"/>
          <w:kern w:val="3"/>
          <w:sz w:val="18"/>
          <w:szCs w:val="18"/>
          <w:lang w:eastAsia="zh-CN"/>
        </w:rPr>
        <w:t>o których mowa w art. 145m Ustawy o VAT posiadających polski nr NIP, faktury będą dostarczane w formie papierowej lub elektronicznej  za dostawy zrealizowane do 31 grudnia 2026 r.</w:t>
      </w:r>
    </w:p>
    <w:p w14:paraId="70A5BDF0" w14:textId="77777777" w:rsidR="002F7F2A" w:rsidRPr="005565E1" w:rsidRDefault="002F7F2A" w:rsidP="002F7F2A">
      <w:pPr>
        <w:numPr>
          <w:ilvl w:val="0"/>
          <w:numId w:val="29"/>
        </w:numPr>
        <w:tabs>
          <w:tab w:val="clear" w:pos="360"/>
          <w:tab w:val="left" w:pos="568"/>
          <w:tab w:val="num" w:pos="1560"/>
        </w:tabs>
        <w:spacing w:line="360" w:lineRule="auto"/>
        <w:ind w:left="284" w:hanging="284"/>
        <w:contextualSpacing/>
        <w:jc w:val="both"/>
        <w:rPr>
          <w:rFonts w:ascii="Ubuntu Light" w:eastAsia="SimSun, 宋体" w:hAnsi="Ubuntu Light" w:cs="Arial Unicode MS"/>
          <w:bCs/>
          <w:kern w:val="3"/>
          <w:sz w:val="18"/>
          <w:szCs w:val="18"/>
          <w:lang w:eastAsia="zh-CN"/>
        </w:rPr>
      </w:pPr>
      <w:r w:rsidRPr="005565E1">
        <w:rPr>
          <w:rFonts w:ascii="Ubuntu Light" w:eastAsia="SimSun, 宋体" w:hAnsi="Ubuntu Light" w:cs="Arial Unicode MS"/>
          <w:bCs/>
          <w:kern w:val="3"/>
          <w:sz w:val="18"/>
          <w:szCs w:val="18"/>
          <w:lang w:eastAsia="zh-CN"/>
        </w:rPr>
        <w:t xml:space="preserve">Zamawiający zastrzega sobie prawo wskazania na zamówieniu towarów, w odniesieniu do których żąda wystawienia faktury jednostkowej, która będzie dostarczona przez Wykonawcę wraz z każdorazową dostawą bądź niezwłocznie po każdorazowej dostawie.  </w:t>
      </w:r>
    </w:p>
    <w:p w14:paraId="2174A1E4" w14:textId="77777777" w:rsidR="002F7F2A" w:rsidRPr="009903B5" w:rsidRDefault="002F7F2A" w:rsidP="002F7F2A">
      <w:pPr>
        <w:numPr>
          <w:ilvl w:val="0"/>
          <w:numId w:val="29"/>
        </w:numPr>
        <w:tabs>
          <w:tab w:val="clear" w:pos="360"/>
          <w:tab w:val="num" w:pos="284"/>
          <w:tab w:val="left" w:pos="568"/>
        </w:tabs>
        <w:spacing w:line="360" w:lineRule="auto"/>
        <w:ind w:left="284" w:hanging="284"/>
        <w:contextualSpacing/>
        <w:jc w:val="both"/>
        <w:rPr>
          <w:rFonts w:ascii="Ubuntu Light" w:hAnsi="Ubuntu Light"/>
          <w:sz w:val="18"/>
          <w:szCs w:val="18"/>
        </w:rPr>
      </w:pPr>
      <w:r w:rsidRPr="00B164D1">
        <w:rPr>
          <w:rFonts w:ascii="Ubuntu Light" w:eastAsia="SimSun, 宋体" w:hAnsi="Ubuntu Light" w:cs="Arial Unicode MS"/>
          <w:bCs/>
          <w:kern w:val="3"/>
          <w:sz w:val="18"/>
          <w:szCs w:val="18"/>
          <w:lang w:eastAsia="zh-CN"/>
        </w:rPr>
        <w:t xml:space="preserve">Prawidłowo wystawiona faktura wraz z dokumentami dostawy, o których mowa w §3 ust. 6 niniejszej umowy, będą podstawą do regulowania należności przelewem na niżej podany rachunek bankowy </w:t>
      </w:r>
      <w:r w:rsidRPr="00A46913">
        <w:rPr>
          <w:rFonts w:ascii="Ubuntu Light" w:eastAsia="SimSun, 宋体" w:hAnsi="Ubuntu Light" w:cs="Arial Unicode MS"/>
          <w:b/>
          <w:bCs/>
          <w:kern w:val="3"/>
          <w:sz w:val="18"/>
          <w:szCs w:val="18"/>
          <w:lang w:eastAsia="zh-CN"/>
        </w:rPr>
        <w:t>Wykonawcy</w:t>
      </w:r>
      <w:r w:rsidRPr="00B164D1">
        <w:rPr>
          <w:rFonts w:ascii="Ubuntu Light" w:eastAsia="SimSun, 宋体" w:hAnsi="Ubuntu Light" w:cs="Arial Unicode MS"/>
          <w:bCs/>
          <w:kern w:val="3"/>
          <w:sz w:val="18"/>
          <w:szCs w:val="18"/>
          <w:lang w:eastAsia="zh-CN"/>
        </w:rPr>
        <w:t xml:space="preserve">                               w terminie do 60 dni licząc od dnia dostarczenia prawidłowo wystawionego, pod względem formalnym                                i merytorycznym, dokumentu faktury.  </w:t>
      </w:r>
    </w:p>
    <w:p w14:paraId="12736B7E" w14:textId="77777777" w:rsidR="002F7F2A" w:rsidRDefault="002F7F2A" w:rsidP="002F7F2A">
      <w:pPr>
        <w:pStyle w:val="Tekstpodstawowy"/>
        <w:tabs>
          <w:tab w:val="left" w:pos="-3402"/>
        </w:tabs>
        <w:jc w:val="center"/>
        <w:rPr>
          <w:rFonts w:ascii="Ubuntu Light" w:hAnsi="Ubuntu Light"/>
          <w:sz w:val="18"/>
          <w:szCs w:val="18"/>
        </w:rPr>
      </w:pPr>
    </w:p>
    <w:p w14:paraId="70EF7512" w14:textId="77777777" w:rsidR="002F7F2A" w:rsidRPr="00EC1515" w:rsidRDefault="002F7F2A" w:rsidP="002F7F2A">
      <w:pPr>
        <w:pStyle w:val="Tekstpodstawowy"/>
        <w:tabs>
          <w:tab w:val="left" w:pos="-3402"/>
        </w:tabs>
        <w:jc w:val="center"/>
        <w:rPr>
          <w:rFonts w:ascii="Ubuntu Light" w:hAnsi="Ubuntu Light"/>
          <w:sz w:val="18"/>
          <w:szCs w:val="18"/>
        </w:rPr>
      </w:pPr>
      <w:r w:rsidRPr="00EC1515">
        <w:rPr>
          <w:rFonts w:ascii="Ubuntu Light" w:hAnsi="Ubuntu Light"/>
          <w:sz w:val="18"/>
          <w:szCs w:val="18"/>
        </w:rPr>
        <w:t>................................................................................................................</w:t>
      </w:r>
    </w:p>
    <w:p w14:paraId="2D6B2B80" w14:textId="77777777" w:rsidR="002F7F2A" w:rsidRDefault="002F7F2A" w:rsidP="002F7F2A">
      <w:pPr>
        <w:pStyle w:val="Tekstpodstawowy"/>
        <w:tabs>
          <w:tab w:val="left" w:pos="-3402"/>
        </w:tabs>
        <w:jc w:val="center"/>
        <w:rPr>
          <w:rFonts w:ascii="Ubuntu Light" w:hAnsi="Ubuntu Light"/>
          <w:sz w:val="18"/>
          <w:szCs w:val="18"/>
        </w:rPr>
      </w:pPr>
      <w:r w:rsidRPr="00EC1515">
        <w:rPr>
          <w:rFonts w:ascii="Ubuntu Light" w:hAnsi="Ubuntu Light"/>
          <w:sz w:val="18"/>
          <w:szCs w:val="18"/>
        </w:rPr>
        <w:t>(nazwa banku oraz nr rachunku bankowego)</w:t>
      </w:r>
    </w:p>
    <w:p w14:paraId="0370A000" w14:textId="77777777" w:rsidR="002F7F2A" w:rsidRPr="00EC25AE" w:rsidRDefault="002F7F2A" w:rsidP="002F7F2A">
      <w:pPr>
        <w:pStyle w:val="Tekstpodstawowy"/>
        <w:tabs>
          <w:tab w:val="left" w:pos="-3402"/>
        </w:tabs>
        <w:jc w:val="center"/>
        <w:rPr>
          <w:rFonts w:ascii="Ubuntu Light" w:hAnsi="Ubuntu Light"/>
          <w:color w:val="000000" w:themeColor="text1"/>
          <w:sz w:val="18"/>
          <w:szCs w:val="18"/>
        </w:rPr>
      </w:pPr>
    </w:p>
    <w:p w14:paraId="12B6D2F4" w14:textId="77777777" w:rsidR="002F7F2A" w:rsidRPr="00EC25AE" w:rsidRDefault="002F7F2A" w:rsidP="002F7F2A">
      <w:pPr>
        <w:pStyle w:val="Tekstpodstawowy"/>
        <w:tabs>
          <w:tab w:val="clear" w:pos="426"/>
          <w:tab w:val="left" w:pos="-3402"/>
          <w:tab w:val="left" w:pos="6379"/>
          <w:tab w:val="left" w:pos="7088"/>
        </w:tabs>
        <w:ind w:left="-284" w:hanging="142"/>
        <w:jc w:val="center"/>
        <w:rPr>
          <w:rFonts w:ascii="Ubuntu Light" w:hAnsi="Ubuntu Light"/>
          <w:color w:val="000000" w:themeColor="text1"/>
          <w:sz w:val="18"/>
          <w:szCs w:val="18"/>
        </w:rPr>
      </w:pPr>
      <w:r w:rsidRPr="00EC25AE">
        <w:rPr>
          <w:rFonts w:ascii="Ubuntu" w:hAnsi="Ubuntu" w:cs="Calibri"/>
          <w:iCs/>
          <w:color w:val="000000" w:themeColor="text1"/>
          <w:position w:val="-24"/>
          <w:sz w:val="18"/>
          <w:szCs w:val="18"/>
        </w:rPr>
        <w:t xml:space="preserve">a)      </w:t>
      </w:r>
      <w:r w:rsidRPr="00EC25AE">
        <w:rPr>
          <w:rFonts w:ascii="Ubuntu Light" w:hAnsi="Ubuntu Light" w:cs="Calibri"/>
          <w:iCs/>
          <w:color w:val="000000" w:themeColor="text1"/>
          <w:position w:val="-24"/>
          <w:sz w:val="18"/>
          <w:szCs w:val="18"/>
        </w:rPr>
        <w:t xml:space="preserve">Począwszy od 1 stycznia 2027 roku Zamawiający będzie dokonywać płatności tylko i wyłącznie za faktury posiadające "numer identyfikujący te faktury w KSEF lub identyfikator zbiorczy nadany przez </w:t>
      </w:r>
      <w:proofErr w:type="spellStart"/>
      <w:r w:rsidRPr="00EC25AE">
        <w:rPr>
          <w:rFonts w:ascii="Ubuntu Light" w:hAnsi="Ubuntu Light" w:cs="Calibri"/>
          <w:iCs/>
          <w:color w:val="000000" w:themeColor="text1"/>
          <w:position w:val="-24"/>
          <w:sz w:val="18"/>
          <w:szCs w:val="18"/>
        </w:rPr>
        <w:t>KSeF</w:t>
      </w:r>
      <w:proofErr w:type="spellEnd"/>
      <w:r w:rsidRPr="00EC25AE">
        <w:rPr>
          <w:rFonts w:ascii="Ubuntu Light" w:hAnsi="Ubuntu Light" w:cs="Calibri"/>
          <w:iCs/>
          <w:color w:val="000000" w:themeColor="text1"/>
          <w:position w:val="-24"/>
          <w:sz w:val="18"/>
          <w:szCs w:val="18"/>
        </w:rPr>
        <w:t>".</w:t>
      </w:r>
    </w:p>
    <w:p w14:paraId="0AC7A1E7" w14:textId="77777777" w:rsidR="002F7F2A" w:rsidRPr="00A46913"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A46913">
        <w:rPr>
          <w:rFonts w:ascii="Ubuntu Light" w:hAnsi="Ubuntu Light"/>
          <w:sz w:val="18"/>
          <w:szCs w:val="18"/>
        </w:rPr>
        <w:t xml:space="preserve">W przypadku przekroczenia terminu płatności, </w:t>
      </w:r>
      <w:r w:rsidRPr="00A46913">
        <w:rPr>
          <w:rFonts w:ascii="Ubuntu Light" w:hAnsi="Ubuntu Light"/>
          <w:b/>
          <w:sz w:val="18"/>
          <w:szCs w:val="18"/>
        </w:rPr>
        <w:t>Strony</w:t>
      </w:r>
      <w:r w:rsidRPr="00A46913">
        <w:rPr>
          <w:rFonts w:ascii="Ubuntu Light" w:hAnsi="Ubuntu Light"/>
          <w:sz w:val="18"/>
          <w:szCs w:val="18"/>
        </w:rPr>
        <w:t xml:space="preserve"> przewidują możliwość negocjowania odroczenia terminu płatności.  </w:t>
      </w:r>
    </w:p>
    <w:p w14:paraId="279AC46E" w14:textId="77777777" w:rsidR="002F7F2A" w:rsidRPr="00A46913"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A46913">
        <w:rPr>
          <w:rFonts w:ascii="Ubuntu Light" w:hAnsi="Ubuntu Light"/>
          <w:sz w:val="18"/>
          <w:szCs w:val="18"/>
        </w:rPr>
        <w:t>Postanowienia niniejszego paragrafu w brzmieniu od ust. 1 do 5 mają odpowiednie zastosowanie  do faktur korygujących in plus jak i faktur korygujących in minus.</w:t>
      </w:r>
    </w:p>
    <w:p w14:paraId="776E7B8F" w14:textId="77777777" w:rsidR="002F7F2A" w:rsidRPr="00A46913"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A46913">
        <w:rPr>
          <w:rFonts w:ascii="Ubuntu Light" w:hAnsi="Ubuntu Light"/>
          <w:sz w:val="18"/>
          <w:szCs w:val="18"/>
        </w:rPr>
        <w:t xml:space="preserve">W przypadku gdyby </w:t>
      </w:r>
      <w:r w:rsidRPr="00A46913">
        <w:rPr>
          <w:rFonts w:ascii="Ubuntu Light" w:hAnsi="Ubuntu Light"/>
          <w:b/>
          <w:sz w:val="18"/>
          <w:szCs w:val="18"/>
        </w:rPr>
        <w:t>Wykonawca</w:t>
      </w:r>
      <w:r w:rsidRPr="00A46913">
        <w:rPr>
          <w:rFonts w:ascii="Ubuntu Light" w:hAnsi="Ubuntu Light"/>
          <w:sz w:val="18"/>
          <w:szCs w:val="18"/>
        </w:rPr>
        <w:t xml:space="preserve"> zamieścił na fakturze inny termin płatności niż określony w niniejszej umowie obowiązuje termin płatności określony w umowie.</w:t>
      </w:r>
    </w:p>
    <w:p w14:paraId="648727B7" w14:textId="77777777" w:rsidR="002F7F2A" w:rsidRPr="00A46913"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A46913">
        <w:rPr>
          <w:rFonts w:ascii="Ubuntu Light" w:hAnsi="Ubuntu Light"/>
          <w:sz w:val="18"/>
          <w:szCs w:val="18"/>
        </w:rPr>
        <w:t xml:space="preserve">Płatność uważana będzie za zrealizowaną w dniu obciążenia rachunku bankowego </w:t>
      </w:r>
      <w:r w:rsidRPr="00A46913">
        <w:rPr>
          <w:rFonts w:ascii="Ubuntu Light" w:hAnsi="Ubuntu Light"/>
          <w:b/>
          <w:sz w:val="18"/>
          <w:szCs w:val="18"/>
        </w:rPr>
        <w:t>Zamawiającego</w:t>
      </w:r>
      <w:r w:rsidRPr="00A46913">
        <w:rPr>
          <w:rFonts w:ascii="Ubuntu Light" w:hAnsi="Ubuntu Light"/>
          <w:sz w:val="18"/>
          <w:szCs w:val="18"/>
        </w:rPr>
        <w:t xml:space="preserve">. </w:t>
      </w:r>
    </w:p>
    <w:p w14:paraId="300B809B" w14:textId="77777777" w:rsidR="002F7F2A" w:rsidRPr="00EC1515"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632CC0">
        <w:rPr>
          <w:rFonts w:ascii="Ubuntu Light" w:hAnsi="Ubuntu Light"/>
          <w:b/>
          <w:sz w:val="18"/>
          <w:szCs w:val="18"/>
        </w:rPr>
        <w:t xml:space="preserve">Wykonawca </w:t>
      </w:r>
      <w:r w:rsidRPr="00EC1515">
        <w:rPr>
          <w:rFonts w:ascii="Ubuntu Light" w:hAnsi="Ubuntu Light"/>
          <w:sz w:val="18"/>
          <w:szCs w:val="18"/>
        </w:rPr>
        <w:t>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w:t>
      </w:r>
    </w:p>
    <w:p w14:paraId="44518E14" w14:textId="77777777" w:rsidR="002F7F2A" w:rsidRPr="00EC1515"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EC1515">
        <w:rPr>
          <w:rFonts w:ascii="Ubuntu Light" w:hAnsi="Ubuntu Light"/>
          <w:sz w:val="18"/>
          <w:szCs w:val="18"/>
        </w:rPr>
        <w:t xml:space="preserve">W przypadku zmiany rachunku bankowego lub wykreślenia wskazanego w ust. 4 powyżej rachunku bankowego </w:t>
      </w:r>
      <w:r w:rsidRPr="00632CC0">
        <w:rPr>
          <w:rFonts w:ascii="Ubuntu Light" w:hAnsi="Ubuntu Light"/>
          <w:b/>
          <w:sz w:val="18"/>
          <w:szCs w:val="18"/>
        </w:rPr>
        <w:t>Wykonawcy</w:t>
      </w:r>
      <w:r w:rsidRPr="00EC1515">
        <w:rPr>
          <w:rFonts w:ascii="Ubuntu Light" w:hAnsi="Ubuntu Light"/>
          <w:sz w:val="18"/>
          <w:szCs w:val="18"/>
        </w:rPr>
        <w:t xml:space="preserve"> z wykazu jest on zobowiązany do poinformowania o tym fakcie </w:t>
      </w:r>
      <w:r w:rsidRPr="00632CC0">
        <w:rPr>
          <w:rFonts w:ascii="Ubuntu Light" w:hAnsi="Ubuntu Light"/>
          <w:b/>
          <w:sz w:val="18"/>
          <w:szCs w:val="18"/>
        </w:rPr>
        <w:t>Zamawiającego</w:t>
      </w:r>
      <w:r w:rsidRPr="00EC1515">
        <w:rPr>
          <w:rFonts w:ascii="Ubuntu Light" w:hAnsi="Ubuntu Light"/>
          <w:sz w:val="18"/>
          <w:szCs w:val="18"/>
        </w:rPr>
        <w:t xml:space="preserve"> w terminie </w:t>
      </w:r>
      <w:r>
        <w:rPr>
          <w:rFonts w:ascii="Ubuntu Light" w:hAnsi="Ubuntu Light"/>
          <w:sz w:val="18"/>
          <w:szCs w:val="18"/>
        </w:rPr>
        <w:t xml:space="preserve">                       </w:t>
      </w:r>
      <w:r w:rsidRPr="00EC1515">
        <w:rPr>
          <w:rFonts w:ascii="Ubuntu Light" w:hAnsi="Ubuntu Light"/>
          <w:sz w:val="18"/>
          <w:szCs w:val="18"/>
        </w:rPr>
        <w:t xml:space="preserve">nie później niż 3 dni robocze przed upływem pierwszego terminu płatności. Informacja winna zawierać nowy numer rachunku bankowego umieszczony w wykazie na który mają zostać dokonane płatności, i być podpisana przez osoby upoważnione do reprezentowania </w:t>
      </w:r>
      <w:r w:rsidRPr="00632CC0">
        <w:rPr>
          <w:rFonts w:ascii="Ubuntu Light" w:hAnsi="Ubuntu Light"/>
          <w:b/>
          <w:sz w:val="18"/>
          <w:szCs w:val="18"/>
        </w:rPr>
        <w:t>Wykonawcy</w:t>
      </w:r>
      <w:r w:rsidRPr="00EC1515">
        <w:rPr>
          <w:rFonts w:ascii="Ubuntu Light" w:hAnsi="Ubuntu Light"/>
          <w:sz w:val="18"/>
          <w:szCs w:val="18"/>
        </w:rPr>
        <w:t xml:space="preserve"> oraz w pierwszej kolejności przekazana </w:t>
      </w:r>
      <w:r w:rsidRPr="00632CC0">
        <w:rPr>
          <w:rFonts w:ascii="Ubuntu Light" w:hAnsi="Ubuntu Light"/>
          <w:b/>
          <w:sz w:val="18"/>
          <w:szCs w:val="18"/>
        </w:rPr>
        <w:t xml:space="preserve">Zamawiającemu </w:t>
      </w:r>
      <w:r w:rsidRPr="00EC1515">
        <w:rPr>
          <w:rFonts w:ascii="Ubuntu Light" w:hAnsi="Ubuntu Light"/>
          <w:sz w:val="18"/>
          <w:szCs w:val="18"/>
        </w:rPr>
        <w:t xml:space="preserve">drogą elektroniczną (na adres poczty elektronicznej: </w:t>
      </w:r>
      <w:hyperlink r:id="rId8" w:history="1">
        <w:r w:rsidRPr="00585371">
          <w:rPr>
            <w:rStyle w:val="Hipercze"/>
            <w:rFonts w:ascii="Ubuntu Light" w:hAnsi="Ubuntu Light"/>
            <w:sz w:val="18"/>
            <w:szCs w:val="18"/>
          </w:rPr>
          <w:t>mkaczko@gczd.katowice.pl</w:t>
        </w:r>
      </w:hyperlink>
      <w:r w:rsidRPr="00EC1515">
        <w:rPr>
          <w:rFonts w:ascii="Ubuntu Light" w:hAnsi="Ubuntu Light"/>
          <w:sz w:val="18"/>
          <w:szCs w:val="18"/>
        </w:rPr>
        <w:t xml:space="preserve">, a następnie w oryginale do siedziby </w:t>
      </w:r>
      <w:r w:rsidRPr="00632CC0">
        <w:rPr>
          <w:rFonts w:ascii="Ubuntu Light" w:hAnsi="Ubuntu Light"/>
          <w:b/>
          <w:sz w:val="18"/>
          <w:szCs w:val="18"/>
        </w:rPr>
        <w:t>Zamawiającego.</w:t>
      </w:r>
      <w:r>
        <w:rPr>
          <w:rFonts w:ascii="Ubuntu Light" w:hAnsi="Ubuntu Light"/>
          <w:sz w:val="18"/>
          <w:szCs w:val="18"/>
        </w:rPr>
        <w:t xml:space="preserve"> Informacja </w:t>
      </w:r>
      <w:r w:rsidRPr="00EC1515">
        <w:rPr>
          <w:rFonts w:ascii="Ubuntu Light" w:hAnsi="Ubuntu Light"/>
          <w:sz w:val="18"/>
          <w:szCs w:val="18"/>
        </w:rPr>
        <w:t>o które</w:t>
      </w:r>
      <w:r>
        <w:rPr>
          <w:rFonts w:ascii="Ubuntu Light" w:hAnsi="Ubuntu Light"/>
          <w:sz w:val="18"/>
          <w:szCs w:val="18"/>
        </w:rPr>
        <w:t xml:space="preserve">j mowa powyżej stanowi podstawę do </w:t>
      </w:r>
      <w:r w:rsidRPr="00EC1515">
        <w:rPr>
          <w:rFonts w:ascii="Ubuntu Light" w:hAnsi="Ubuntu Light"/>
          <w:sz w:val="18"/>
          <w:szCs w:val="18"/>
        </w:rPr>
        <w:t xml:space="preserve">sporządzenia przez </w:t>
      </w:r>
      <w:r w:rsidRPr="00632CC0">
        <w:rPr>
          <w:rFonts w:ascii="Ubuntu Light" w:hAnsi="Ubuntu Light"/>
          <w:b/>
          <w:sz w:val="18"/>
          <w:szCs w:val="18"/>
        </w:rPr>
        <w:t xml:space="preserve">Strony </w:t>
      </w:r>
      <w:r w:rsidRPr="00EC1515">
        <w:rPr>
          <w:rFonts w:ascii="Ubuntu Light" w:hAnsi="Ubuntu Light"/>
          <w:sz w:val="18"/>
          <w:szCs w:val="18"/>
        </w:rPr>
        <w:t xml:space="preserve">aneksu do umowy w zakresie zmiany rachunku bankowego. W przypadku poinformowania </w:t>
      </w:r>
      <w:r w:rsidRPr="00632CC0">
        <w:rPr>
          <w:rFonts w:ascii="Ubuntu Light" w:hAnsi="Ubuntu Light"/>
          <w:b/>
          <w:sz w:val="18"/>
          <w:szCs w:val="18"/>
        </w:rPr>
        <w:t xml:space="preserve">Zamawiającego </w:t>
      </w:r>
      <w:r w:rsidRPr="00EC1515">
        <w:rPr>
          <w:rFonts w:ascii="Ubuntu Light" w:hAnsi="Ubuntu Light"/>
          <w:sz w:val="18"/>
          <w:szCs w:val="18"/>
        </w:rPr>
        <w:t xml:space="preserve">o zmianie rachunku bankowego, jego wykreślenia lub stwierdzenia przez </w:t>
      </w:r>
      <w:r w:rsidRPr="00632CC0">
        <w:rPr>
          <w:rFonts w:ascii="Ubuntu Light" w:hAnsi="Ubuntu Light"/>
          <w:b/>
          <w:sz w:val="18"/>
          <w:szCs w:val="18"/>
        </w:rPr>
        <w:t xml:space="preserve">Zamawiającego </w:t>
      </w:r>
      <w:r w:rsidRPr="00EC1515">
        <w:rPr>
          <w:rFonts w:ascii="Ubuntu Light" w:hAnsi="Ubuntu Light"/>
          <w:sz w:val="18"/>
          <w:szCs w:val="18"/>
        </w:rPr>
        <w:t xml:space="preserve">wykreślenia wskazanego w ust. 4 powyżej rachunku bankowego </w:t>
      </w:r>
      <w:r w:rsidRPr="00632CC0">
        <w:rPr>
          <w:rFonts w:ascii="Ubuntu Light" w:hAnsi="Ubuntu Light"/>
          <w:b/>
          <w:sz w:val="18"/>
          <w:szCs w:val="18"/>
        </w:rPr>
        <w:t>Wykonawcy</w:t>
      </w:r>
      <w:r w:rsidRPr="00EC1515">
        <w:rPr>
          <w:rFonts w:ascii="Ubuntu Light" w:hAnsi="Ubuntu Light"/>
          <w:sz w:val="18"/>
          <w:szCs w:val="18"/>
        </w:rPr>
        <w:t xml:space="preserve"> z wykazu, płatność wymagalna zostaje zawieszona do dnia wskazania przez </w:t>
      </w:r>
      <w:r w:rsidRPr="00632CC0">
        <w:rPr>
          <w:rFonts w:ascii="Ubuntu Light" w:hAnsi="Ubuntu Light"/>
          <w:b/>
          <w:sz w:val="18"/>
          <w:szCs w:val="18"/>
        </w:rPr>
        <w:t xml:space="preserve">Wykonawcę </w:t>
      </w:r>
      <w:r w:rsidRPr="00EC1515">
        <w:rPr>
          <w:rFonts w:ascii="Ubuntu Light" w:hAnsi="Ubuntu Light"/>
          <w:sz w:val="18"/>
          <w:szCs w:val="18"/>
        </w:rPr>
        <w:t xml:space="preserve">innego rachunku, który znajduje się w wykazie, o którym mowa w ust. 9 powyżej. </w:t>
      </w:r>
    </w:p>
    <w:p w14:paraId="07C471F5" w14:textId="77777777" w:rsidR="002F7F2A" w:rsidRPr="00EC1515" w:rsidRDefault="002F7F2A" w:rsidP="002F7F2A">
      <w:pPr>
        <w:pStyle w:val="Akapitzlist"/>
        <w:numPr>
          <w:ilvl w:val="0"/>
          <w:numId w:val="29"/>
        </w:numPr>
        <w:spacing w:after="0" w:line="360" w:lineRule="auto"/>
        <w:ind w:left="357" w:hanging="357"/>
        <w:jc w:val="both"/>
        <w:rPr>
          <w:rFonts w:ascii="Ubuntu Light" w:hAnsi="Ubuntu Light"/>
          <w:sz w:val="18"/>
          <w:szCs w:val="18"/>
        </w:rPr>
      </w:pPr>
      <w:r w:rsidRPr="00EC1515">
        <w:rPr>
          <w:rFonts w:ascii="Ubuntu Light" w:hAnsi="Ubuntu Light"/>
          <w:sz w:val="18"/>
          <w:szCs w:val="18"/>
        </w:rPr>
        <w:t xml:space="preserve">W przypadku zawieszenia terminu płatności faktury zgodnie z ust. 10, który został określony zgodnie z niniejszą umową, </w:t>
      </w:r>
      <w:r w:rsidRPr="00632CC0">
        <w:rPr>
          <w:rFonts w:ascii="Ubuntu Light" w:hAnsi="Ubuntu Light"/>
          <w:b/>
          <w:sz w:val="18"/>
          <w:szCs w:val="18"/>
        </w:rPr>
        <w:t xml:space="preserve">Wykonawcy </w:t>
      </w:r>
      <w:r w:rsidRPr="00EC1515">
        <w:rPr>
          <w:rFonts w:ascii="Ubuntu Light" w:hAnsi="Ubuntu Light"/>
          <w:sz w:val="18"/>
          <w:szCs w:val="18"/>
        </w:rPr>
        <w:t xml:space="preserve">nie będzie przysługiwało prawo do naliczania dodatkowych opłat, kar, rekompensat, </w:t>
      </w:r>
      <w:r>
        <w:rPr>
          <w:rFonts w:ascii="Ubuntu Light" w:hAnsi="Ubuntu Light"/>
          <w:sz w:val="18"/>
          <w:szCs w:val="18"/>
        </w:rPr>
        <w:t xml:space="preserve">                    </w:t>
      </w:r>
      <w:r w:rsidRPr="00EC1515">
        <w:rPr>
          <w:rFonts w:ascii="Ubuntu Light" w:hAnsi="Ubuntu Light"/>
          <w:sz w:val="18"/>
          <w:szCs w:val="18"/>
        </w:rPr>
        <w:t xml:space="preserve">ani nie będzie naliczał odsetek za powstałe opóźnienie w zapłacie faktury. </w:t>
      </w:r>
    </w:p>
    <w:p w14:paraId="16546B92" w14:textId="77777777" w:rsidR="002F7F2A" w:rsidRPr="00EC1515" w:rsidRDefault="002F7F2A" w:rsidP="002F7F2A">
      <w:pPr>
        <w:numPr>
          <w:ilvl w:val="0"/>
          <w:numId w:val="29"/>
        </w:numPr>
        <w:tabs>
          <w:tab w:val="left" w:pos="852"/>
        </w:tabs>
        <w:spacing w:line="360" w:lineRule="auto"/>
        <w:jc w:val="both"/>
        <w:rPr>
          <w:rFonts w:ascii="Ubuntu Light" w:hAnsi="Ubuntu Light"/>
          <w:sz w:val="18"/>
          <w:szCs w:val="18"/>
        </w:rPr>
      </w:pPr>
      <w:r w:rsidRPr="00EC1515">
        <w:rPr>
          <w:rFonts w:ascii="Ubuntu Light" w:hAnsi="Ubuntu Light"/>
          <w:sz w:val="18"/>
          <w:szCs w:val="18"/>
        </w:rPr>
        <w:t xml:space="preserve">Czynność prawna dokonana przez </w:t>
      </w:r>
      <w:r w:rsidRPr="00EC1515">
        <w:rPr>
          <w:rFonts w:ascii="Ubuntu Light" w:hAnsi="Ubuntu Light"/>
          <w:b/>
          <w:bCs/>
          <w:sz w:val="18"/>
          <w:szCs w:val="18"/>
        </w:rPr>
        <w:t>Wykonawcę,</w:t>
      </w:r>
      <w:r w:rsidRPr="00EC1515">
        <w:rPr>
          <w:rFonts w:ascii="Ubuntu Light" w:hAnsi="Ubuntu Light"/>
          <w:sz w:val="18"/>
          <w:szCs w:val="18"/>
        </w:rPr>
        <w:t xml:space="preserve"> a mająca na celu zmianę wierzyciela </w:t>
      </w:r>
      <w:r w:rsidRPr="00EC1515">
        <w:rPr>
          <w:rFonts w:ascii="Ubuntu Light" w:hAnsi="Ubuntu Light"/>
          <w:b/>
          <w:bCs/>
          <w:sz w:val="18"/>
          <w:szCs w:val="18"/>
        </w:rPr>
        <w:t>Zamawiającego</w:t>
      </w:r>
      <w:r w:rsidRPr="00EC1515">
        <w:rPr>
          <w:rFonts w:ascii="Ubuntu Light" w:hAnsi="Ubuntu Light"/>
          <w:sz w:val="18"/>
          <w:szCs w:val="18"/>
        </w:rPr>
        <w:t xml:space="preserve"> może nastąpić po wyrażeniu zgody przez podmiot tworzący – Śląski Uniwersytet Medyczny w Katowicach.</w:t>
      </w:r>
    </w:p>
    <w:p w14:paraId="3FAF6FEB" w14:textId="77777777" w:rsidR="002F7F2A" w:rsidRPr="00EC1515" w:rsidRDefault="002F7F2A" w:rsidP="002F7F2A">
      <w:pPr>
        <w:numPr>
          <w:ilvl w:val="0"/>
          <w:numId w:val="29"/>
        </w:numPr>
        <w:tabs>
          <w:tab w:val="left" w:pos="852"/>
        </w:tabs>
        <w:spacing w:line="360" w:lineRule="auto"/>
        <w:jc w:val="both"/>
        <w:rPr>
          <w:rFonts w:ascii="Ubuntu Light" w:hAnsi="Ubuntu Light"/>
          <w:sz w:val="18"/>
          <w:szCs w:val="18"/>
        </w:rPr>
      </w:pPr>
      <w:r w:rsidRPr="00EC1515">
        <w:rPr>
          <w:rFonts w:ascii="Ubuntu Light" w:hAnsi="Ubuntu Light"/>
          <w:sz w:val="18"/>
          <w:szCs w:val="18"/>
        </w:rPr>
        <w:lastRenderedPageBreak/>
        <w:t>Czynność prawna dokonana z naruszeniem ust. 12 jest nieważna.</w:t>
      </w:r>
    </w:p>
    <w:p w14:paraId="486566D5" w14:textId="77777777" w:rsidR="002F7F2A" w:rsidRPr="00EC1515" w:rsidRDefault="002F7F2A" w:rsidP="002F7F2A">
      <w:pPr>
        <w:numPr>
          <w:ilvl w:val="0"/>
          <w:numId w:val="29"/>
        </w:numPr>
        <w:tabs>
          <w:tab w:val="left" w:pos="852"/>
        </w:tabs>
        <w:spacing w:line="360" w:lineRule="auto"/>
        <w:jc w:val="both"/>
        <w:rPr>
          <w:rFonts w:ascii="Ubuntu Light" w:hAnsi="Ubuntu Light"/>
          <w:sz w:val="18"/>
          <w:szCs w:val="18"/>
        </w:rPr>
      </w:pPr>
      <w:r w:rsidRPr="00EC1515">
        <w:rPr>
          <w:rFonts w:ascii="Ubuntu Light" w:hAnsi="Ubuntu Light"/>
          <w:sz w:val="18"/>
          <w:szCs w:val="18"/>
        </w:rPr>
        <w:t xml:space="preserve">Każda czynność prawna dokonana przez </w:t>
      </w:r>
      <w:r w:rsidRPr="00EC1515">
        <w:rPr>
          <w:rFonts w:ascii="Ubuntu Light" w:hAnsi="Ubuntu Light"/>
          <w:b/>
          <w:bCs/>
          <w:sz w:val="18"/>
          <w:szCs w:val="18"/>
        </w:rPr>
        <w:t>Wykonawcę</w:t>
      </w:r>
      <w:r w:rsidRPr="00EC1515">
        <w:rPr>
          <w:rFonts w:ascii="Ubuntu Light" w:hAnsi="Ubuntu Light"/>
          <w:sz w:val="18"/>
          <w:szCs w:val="18"/>
        </w:rPr>
        <w:t>, oprócz wymienionej w ust. 12</w:t>
      </w:r>
      <w:r>
        <w:rPr>
          <w:rFonts w:ascii="Ubuntu Light" w:hAnsi="Ubuntu Light"/>
          <w:sz w:val="18"/>
          <w:szCs w:val="18"/>
        </w:rPr>
        <w:t xml:space="preserve">, polegająca </w:t>
      </w:r>
      <w:r w:rsidRPr="00EC1515">
        <w:rPr>
          <w:rFonts w:ascii="Ubuntu Light" w:hAnsi="Ubuntu Light"/>
          <w:sz w:val="18"/>
          <w:szCs w:val="18"/>
        </w:rPr>
        <w:t xml:space="preserve">w szczególności na zawarciu umowy factoringu, umowy gwarancyjnej – w tym  umowy poręczenia, umowy zabezpieczającej w tym umowy zastawu rejestrowego, w efekcie której nastąpi zmiana wierzyciela, wymaga zgody </w:t>
      </w:r>
      <w:r w:rsidRPr="00EC1515">
        <w:rPr>
          <w:rFonts w:ascii="Ubuntu Light" w:hAnsi="Ubuntu Light"/>
          <w:b/>
          <w:bCs/>
          <w:sz w:val="18"/>
          <w:szCs w:val="18"/>
        </w:rPr>
        <w:t>Zamawiającego.</w:t>
      </w:r>
      <w:r w:rsidRPr="00EC1515">
        <w:rPr>
          <w:rFonts w:ascii="Ubuntu Light" w:hAnsi="Ubuntu Light"/>
          <w:sz w:val="18"/>
          <w:szCs w:val="18"/>
        </w:rPr>
        <w:t xml:space="preserve">  </w:t>
      </w:r>
    </w:p>
    <w:p w14:paraId="7526D8C2" w14:textId="77777777" w:rsidR="002F7F2A" w:rsidRPr="00EC1515" w:rsidRDefault="002F7F2A" w:rsidP="002F7F2A">
      <w:pPr>
        <w:numPr>
          <w:ilvl w:val="0"/>
          <w:numId w:val="29"/>
        </w:numPr>
        <w:tabs>
          <w:tab w:val="left" w:pos="1988"/>
        </w:tabs>
        <w:spacing w:line="360" w:lineRule="auto"/>
        <w:jc w:val="both"/>
        <w:rPr>
          <w:rFonts w:ascii="Ubuntu Light" w:hAnsi="Ubuntu Light"/>
          <w:sz w:val="18"/>
          <w:szCs w:val="18"/>
        </w:rPr>
      </w:pPr>
      <w:r w:rsidRPr="00EC1515">
        <w:rPr>
          <w:rFonts w:ascii="Ubuntu Light" w:hAnsi="Ubuntu Light"/>
          <w:sz w:val="18"/>
          <w:szCs w:val="18"/>
        </w:rPr>
        <w:t xml:space="preserve">O stwierdzenie nieważności czynności prawnej dokonanej z naruszeniem ust. 12 może wystąpić także podmiot tworzący </w:t>
      </w:r>
      <w:r w:rsidRPr="00EC1515">
        <w:rPr>
          <w:rFonts w:ascii="Ubuntu Light" w:hAnsi="Ubuntu Light"/>
          <w:b/>
          <w:sz w:val="18"/>
          <w:szCs w:val="18"/>
        </w:rPr>
        <w:t>Zamawiającego.</w:t>
      </w:r>
    </w:p>
    <w:p w14:paraId="6E569371" w14:textId="77777777" w:rsidR="002F7F2A" w:rsidRPr="00EC1515" w:rsidRDefault="002F7F2A" w:rsidP="002F7F2A">
      <w:pPr>
        <w:numPr>
          <w:ilvl w:val="0"/>
          <w:numId w:val="29"/>
        </w:numPr>
        <w:tabs>
          <w:tab w:val="left" w:pos="568"/>
        </w:tabs>
        <w:spacing w:line="360" w:lineRule="auto"/>
        <w:jc w:val="both"/>
        <w:rPr>
          <w:rFonts w:ascii="Ubuntu Light" w:hAnsi="Ubuntu Light"/>
          <w:sz w:val="18"/>
          <w:szCs w:val="18"/>
        </w:rPr>
      </w:pPr>
      <w:r w:rsidRPr="00EC1515">
        <w:rPr>
          <w:rFonts w:ascii="Ubuntu Light" w:hAnsi="Ubuntu Light"/>
          <w:sz w:val="18"/>
          <w:szCs w:val="18"/>
        </w:rPr>
        <w:t xml:space="preserve">Koszty czynności bankowych, powstałe w Banku </w:t>
      </w:r>
      <w:r w:rsidRPr="00EC1515">
        <w:rPr>
          <w:rFonts w:ascii="Ubuntu Light" w:hAnsi="Ubuntu Light"/>
          <w:b/>
          <w:sz w:val="18"/>
          <w:szCs w:val="18"/>
        </w:rPr>
        <w:t xml:space="preserve">Wykonawcy </w:t>
      </w:r>
      <w:r w:rsidRPr="00EC1515">
        <w:rPr>
          <w:rFonts w:ascii="Ubuntu Light" w:hAnsi="Ubuntu Light"/>
          <w:sz w:val="18"/>
          <w:szCs w:val="18"/>
        </w:rPr>
        <w:t xml:space="preserve">pokrywa </w:t>
      </w:r>
      <w:r w:rsidRPr="00EC1515">
        <w:rPr>
          <w:rFonts w:ascii="Ubuntu Light" w:hAnsi="Ubuntu Light"/>
          <w:b/>
          <w:sz w:val="18"/>
          <w:szCs w:val="18"/>
        </w:rPr>
        <w:t xml:space="preserve">Wykonawca </w:t>
      </w:r>
      <w:r w:rsidRPr="00EC1515">
        <w:rPr>
          <w:rFonts w:ascii="Ubuntu Light" w:hAnsi="Ubuntu Light"/>
          <w:sz w:val="18"/>
          <w:szCs w:val="18"/>
        </w:rPr>
        <w:t>natomiast powstałe</w:t>
      </w:r>
      <w:r>
        <w:rPr>
          <w:rFonts w:ascii="Ubuntu Light" w:hAnsi="Ubuntu Light"/>
          <w:sz w:val="18"/>
          <w:szCs w:val="18"/>
        </w:rPr>
        <w:t xml:space="preserve">                         </w:t>
      </w:r>
      <w:r w:rsidRPr="00EC1515">
        <w:rPr>
          <w:rFonts w:ascii="Ubuntu Light" w:hAnsi="Ubuntu Light"/>
          <w:sz w:val="18"/>
          <w:szCs w:val="18"/>
        </w:rPr>
        <w:t xml:space="preserve"> w Banku </w:t>
      </w:r>
      <w:r w:rsidRPr="00EC1515">
        <w:rPr>
          <w:rFonts w:ascii="Ubuntu Light" w:hAnsi="Ubuntu Light"/>
          <w:b/>
          <w:sz w:val="18"/>
          <w:szCs w:val="18"/>
        </w:rPr>
        <w:t xml:space="preserve">Zamawiającego </w:t>
      </w:r>
      <w:r w:rsidRPr="00EC1515">
        <w:rPr>
          <w:rFonts w:ascii="Ubuntu Light" w:hAnsi="Ubuntu Light"/>
          <w:sz w:val="18"/>
          <w:szCs w:val="18"/>
        </w:rPr>
        <w:t xml:space="preserve">pokrywa </w:t>
      </w:r>
      <w:r w:rsidRPr="00EC1515">
        <w:rPr>
          <w:rFonts w:ascii="Ubuntu Light" w:hAnsi="Ubuntu Light"/>
          <w:b/>
          <w:sz w:val="18"/>
          <w:szCs w:val="18"/>
        </w:rPr>
        <w:t>Zamawiający.</w:t>
      </w:r>
    </w:p>
    <w:p w14:paraId="348F79F7" w14:textId="77777777" w:rsidR="002F7F2A" w:rsidRDefault="002F7F2A" w:rsidP="004B1F9E">
      <w:pPr>
        <w:pStyle w:val="Akapitzlist"/>
        <w:autoSpaceDE w:val="0"/>
        <w:autoSpaceDN w:val="0"/>
        <w:adjustRightInd w:val="0"/>
        <w:spacing w:line="360" w:lineRule="auto"/>
        <w:jc w:val="center"/>
        <w:rPr>
          <w:rFonts w:ascii="Ubuntu Light" w:eastAsiaTheme="minorHAnsi" w:hAnsi="Ubuntu Light" w:cs="Ubuntu"/>
          <w:b/>
          <w:sz w:val="18"/>
          <w:szCs w:val="18"/>
        </w:rPr>
      </w:pPr>
    </w:p>
    <w:p w14:paraId="3FDA4031" w14:textId="6ECC741D" w:rsidR="004B1F9E" w:rsidRPr="004D0817" w:rsidRDefault="004B1F9E" w:rsidP="004B1F9E">
      <w:pPr>
        <w:pStyle w:val="Akapitzlist"/>
        <w:autoSpaceDE w:val="0"/>
        <w:autoSpaceDN w:val="0"/>
        <w:adjustRightInd w:val="0"/>
        <w:spacing w:line="360" w:lineRule="auto"/>
        <w:jc w:val="center"/>
        <w:rPr>
          <w:rFonts w:ascii="Ubuntu Light" w:eastAsiaTheme="minorHAnsi" w:hAnsi="Ubuntu Light" w:cs="Ubuntu"/>
          <w:b/>
          <w:sz w:val="18"/>
          <w:szCs w:val="18"/>
        </w:rPr>
      </w:pPr>
      <w:r w:rsidRPr="004D0817">
        <w:rPr>
          <w:rFonts w:ascii="Ubuntu Light" w:eastAsiaTheme="minorHAnsi" w:hAnsi="Ubuntu Light" w:cs="Ubuntu"/>
          <w:b/>
          <w:sz w:val="18"/>
          <w:szCs w:val="18"/>
        </w:rPr>
        <w:t>§5</w:t>
      </w:r>
    </w:p>
    <w:p w14:paraId="36654818" w14:textId="32DD6AC0" w:rsidR="004B1F9E" w:rsidRPr="004D0817" w:rsidRDefault="004B1F9E" w:rsidP="004B1F9E">
      <w:pPr>
        <w:pStyle w:val="Akapitzlist"/>
        <w:autoSpaceDE w:val="0"/>
        <w:autoSpaceDN w:val="0"/>
        <w:adjustRightInd w:val="0"/>
        <w:spacing w:after="0" w:line="360" w:lineRule="auto"/>
        <w:jc w:val="center"/>
        <w:rPr>
          <w:rFonts w:ascii="Ubuntu Light" w:eastAsiaTheme="minorHAnsi" w:hAnsi="Ubuntu Light" w:cs="Ubuntu"/>
          <w:b/>
          <w:sz w:val="18"/>
          <w:szCs w:val="18"/>
          <w:u w:val="single"/>
        </w:rPr>
      </w:pPr>
      <w:r w:rsidRPr="004D0817">
        <w:rPr>
          <w:rFonts w:ascii="Ubuntu Light" w:eastAsiaTheme="minorHAnsi" w:hAnsi="Ubuntu Light" w:cs="Ubuntu"/>
          <w:b/>
          <w:sz w:val="18"/>
          <w:szCs w:val="18"/>
          <w:u w:val="single"/>
        </w:rPr>
        <w:t>GWARANCJE</w:t>
      </w:r>
    </w:p>
    <w:p w14:paraId="1B2CBD0C" w14:textId="28284B57" w:rsidR="00A6787A" w:rsidRPr="00A6787A" w:rsidRDefault="00B229EA" w:rsidP="00A6787A">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F34ED8">
        <w:rPr>
          <w:rFonts w:ascii="Ubuntu Light" w:eastAsiaTheme="minorHAnsi" w:hAnsi="Ubuntu Light" w:cs="Ubuntu"/>
          <w:b/>
          <w:sz w:val="18"/>
          <w:szCs w:val="18"/>
        </w:rPr>
        <w:t>Wykonawca</w:t>
      </w:r>
      <w:r w:rsidRPr="004B1F9E">
        <w:rPr>
          <w:rFonts w:ascii="Ubuntu Light" w:eastAsiaTheme="minorHAnsi" w:hAnsi="Ubuntu Light" w:cs="Ubuntu"/>
          <w:sz w:val="18"/>
          <w:szCs w:val="18"/>
        </w:rPr>
        <w:t xml:space="preserve"> gwarantuje, że przedmiot umowy określony w ofercie </w:t>
      </w:r>
      <w:r w:rsidRPr="00F34ED8">
        <w:rPr>
          <w:rFonts w:ascii="Ubuntu Light" w:eastAsiaTheme="minorHAnsi" w:hAnsi="Ubuntu Light" w:cs="Ubuntu"/>
          <w:b/>
          <w:sz w:val="18"/>
          <w:szCs w:val="18"/>
        </w:rPr>
        <w:t>Wykonawcy,</w:t>
      </w:r>
      <w:r w:rsidRPr="004B1F9E">
        <w:rPr>
          <w:rFonts w:ascii="Ubuntu Light" w:eastAsiaTheme="minorHAnsi" w:hAnsi="Ubuntu Light" w:cs="Ubuntu"/>
          <w:sz w:val="18"/>
          <w:szCs w:val="18"/>
        </w:rPr>
        <w:t xml:space="preserve"> będzie dostarczany</w:t>
      </w:r>
      <w:r w:rsidR="0034616F">
        <w:rPr>
          <w:rFonts w:ascii="Ubuntu Light" w:eastAsiaTheme="minorHAnsi" w:hAnsi="Ubuntu Light" w:cs="Ubuntu"/>
          <w:sz w:val="18"/>
          <w:szCs w:val="18"/>
        </w:rPr>
        <w:t xml:space="preserve">                                         </w:t>
      </w:r>
      <w:r w:rsidRPr="004B1F9E">
        <w:rPr>
          <w:rFonts w:ascii="Ubuntu Light" w:eastAsiaTheme="minorHAnsi" w:hAnsi="Ubuntu Light" w:cs="Ubuntu"/>
          <w:sz w:val="18"/>
          <w:szCs w:val="18"/>
        </w:rPr>
        <w:t xml:space="preserve"> w asortymencie i ilościach wynikających z przesyłanych pisemnych zamówień cząstkowych, oraz gwarantuje jego najwyższą jakość, zarówno pod względem norm jakościowych, jak i terminu ważności, o którym mowa </w:t>
      </w:r>
      <w:r w:rsidR="00A6787A">
        <w:rPr>
          <w:rFonts w:ascii="Ubuntu Light" w:eastAsiaTheme="minorHAnsi" w:hAnsi="Ubuntu Light" w:cs="Ubuntu"/>
          <w:sz w:val="18"/>
          <w:szCs w:val="18"/>
        </w:rPr>
        <w:br/>
      </w:r>
      <w:r w:rsidRPr="004B1F9E">
        <w:rPr>
          <w:rFonts w:ascii="Ubuntu Light" w:eastAsiaTheme="minorHAnsi" w:hAnsi="Ubuntu Light" w:cs="Ubuntu"/>
          <w:sz w:val="18"/>
          <w:szCs w:val="18"/>
        </w:rPr>
        <w:t>w §3</w:t>
      </w:r>
      <w:r w:rsidR="00A6787A">
        <w:rPr>
          <w:rFonts w:ascii="Ubuntu Light" w:eastAsiaTheme="minorHAnsi" w:hAnsi="Ubuntu Light" w:cs="Ubuntu"/>
          <w:sz w:val="18"/>
          <w:szCs w:val="18"/>
        </w:rPr>
        <w:t xml:space="preserve"> </w:t>
      </w:r>
      <w:r w:rsidRPr="004B1F9E">
        <w:rPr>
          <w:rFonts w:ascii="Ubuntu Light" w:eastAsiaTheme="minorHAnsi" w:hAnsi="Ubuntu Light" w:cs="Ubuntu"/>
          <w:sz w:val="18"/>
          <w:szCs w:val="18"/>
        </w:rPr>
        <w:t xml:space="preserve">ust. </w:t>
      </w:r>
      <w:r w:rsidR="00F72735">
        <w:rPr>
          <w:rFonts w:ascii="Ubuntu Light" w:eastAsiaTheme="minorHAnsi" w:hAnsi="Ubuntu Light" w:cs="Ubuntu"/>
          <w:sz w:val="18"/>
          <w:szCs w:val="18"/>
        </w:rPr>
        <w:t>9</w:t>
      </w:r>
      <w:r w:rsidRPr="004B1F9E">
        <w:rPr>
          <w:rFonts w:ascii="Ubuntu Light" w:eastAsiaTheme="minorHAnsi" w:hAnsi="Ubuntu Light" w:cs="Ubuntu"/>
          <w:sz w:val="18"/>
          <w:szCs w:val="18"/>
        </w:rPr>
        <w:t>. Przedmiot umowy będzie oznaczony i opakowany zgodnie z zasadami określonymi w §3 ust. 6</w:t>
      </w:r>
      <w:r w:rsidR="0034616F">
        <w:rPr>
          <w:rFonts w:ascii="Ubuntu Light" w:eastAsiaTheme="minorHAnsi" w:hAnsi="Ubuntu Light" w:cs="Ubuntu"/>
          <w:sz w:val="18"/>
          <w:szCs w:val="18"/>
        </w:rPr>
        <w:t xml:space="preserve"> </w:t>
      </w:r>
      <w:r w:rsidRPr="004B1F9E">
        <w:rPr>
          <w:rFonts w:ascii="Ubuntu Light" w:eastAsiaTheme="minorHAnsi" w:hAnsi="Ubuntu Light" w:cs="Ubuntu"/>
          <w:sz w:val="18"/>
          <w:szCs w:val="18"/>
        </w:rPr>
        <w:t>oraz</w:t>
      </w:r>
      <w:r w:rsidR="00A6787A">
        <w:rPr>
          <w:rFonts w:ascii="Ubuntu Light" w:eastAsiaTheme="minorHAnsi" w:hAnsi="Ubuntu Light" w:cs="Ubuntu"/>
          <w:sz w:val="18"/>
          <w:szCs w:val="18"/>
        </w:rPr>
        <w:t xml:space="preserve"> </w:t>
      </w:r>
      <w:r w:rsidRPr="004B1F9E">
        <w:rPr>
          <w:rFonts w:ascii="Ubuntu Light" w:eastAsiaTheme="minorHAnsi" w:hAnsi="Ubuntu Light" w:cs="Ubuntu"/>
          <w:sz w:val="18"/>
          <w:szCs w:val="18"/>
        </w:rPr>
        <w:t xml:space="preserve">obowiązującymi w tym zakresie przepisami prawa. </w:t>
      </w:r>
    </w:p>
    <w:p w14:paraId="783C1432" w14:textId="77777777" w:rsidR="00A6787A" w:rsidRPr="00A6787A" w:rsidRDefault="00B229EA" w:rsidP="00A6787A">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A6787A">
        <w:rPr>
          <w:rFonts w:ascii="Ubuntu Light" w:eastAsiaTheme="minorHAnsi" w:hAnsi="Ubuntu Light" w:cs="Ubuntu"/>
          <w:sz w:val="18"/>
          <w:szCs w:val="18"/>
        </w:rPr>
        <w:t>Wszelkie reklamacje, zarówno ilościowe jak i jakościowe, co do przedmiotu umowy zgłaszane będą w ciągu</w:t>
      </w:r>
      <w:r w:rsidR="00A6787A" w:rsidRPr="00A6787A">
        <w:rPr>
          <w:rFonts w:ascii="Ubuntu Light" w:eastAsiaTheme="minorHAnsi" w:hAnsi="Ubuntu Light" w:cs="Ubuntu"/>
          <w:sz w:val="18"/>
          <w:szCs w:val="18"/>
        </w:rPr>
        <w:t xml:space="preserve"> </w:t>
      </w:r>
      <w:r w:rsidRPr="00A6787A">
        <w:rPr>
          <w:rFonts w:ascii="Ubuntu Light" w:eastAsiaTheme="minorHAnsi" w:hAnsi="Ubuntu Light" w:cs="Ubuntu"/>
          <w:sz w:val="18"/>
          <w:szCs w:val="18"/>
        </w:rPr>
        <w:t xml:space="preserve">3 dni roboczych od ich wykrycia przez </w:t>
      </w:r>
      <w:r w:rsidRPr="00A6787A">
        <w:rPr>
          <w:rFonts w:ascii="Ubuntu Light" w:eastAsiaTheme="minorHAnsi" w:hAnsi="Ubuntu Light" w:cs="Ubuntu"/>
          <w:b/>
          <w:sz w:val="18"/>
          <w:szCs w:val="18"/>
        </w:rPr>
        <w:t xml:space="preserve">Zamawiającego. </w:t>
      </w:r>
      <w:r w:rsidRPr="00A6787A">
        <w:rPr>
          <w:rFonts w:ascii="Ubuntu Light" w:eastAsiaTheme="minorHAnsi" w:hAnsi="Ubuntu Light" w:cs="Ubuntu"/>
          <w:sz w:val="18"/>
          <w:szCs w:val="18"/>
        </w:rPr>
        <w:t xml:space="preserve">Zgłoszenie reklamacji uważane będzie za skuteczne, jeżeli nastąpi w formie właściwej dla zamówienia, o której mowa w §3 ust. 2 niniejszej umowy, tj. pisemnie za pomocą faksu lub drogą e-mail podanego zgodnie z §5 ust. 4. Przedmiot umowy o niepełnej jakości wymieniony będzie przez </w:t>
      </w:r>
      <w:r w:rsidRPr="00A6787A">
        <w:rPr>
          <w:rFonts w:ascii="Ubuntu Light" w:eastAsiaTheme="minorHAnsi" w:hAnsi="Ubuntu Light" w:cs="Ubuntu"/>
          <w:b/>
          <w:sz w:val="18"/>
          <w:szCs w:val="18"/>
        </w:rPr>
        <w:t xml:space="preserve">Wykonawcę </w:t>
      </w:r>
      <w:r w:rsidRPr="00A6787A">
        <w:rPr>
          <w:rFonts w:ascii="Ubuntu Light" w:eastAsiaTheme="minorHAnsi" w:hAnsi="Ubuntu Light" w:cs="Ubuntu"/>
          <w:sz w:val="18"/>
          <w:szCs w:val="18"/>
        </w:rPr>
        <w:t xml:space="preserve">na wolny od wad, w przypadku dostawy „zwykłej”, w ciągu 4 dni roboczych od momentu otrzymania w tym zakresie reklamacji od </w:t>
      </w:r>
      <w:r w:rsidRPr="00A6787A">
        <w:rPr>
          <w:rFonts w:ascii="Ubuntu Light" w:eastAsiaTheme="minorHAnsi" w:hAnsi="Ubuntu Light" w:cs="Ubuntu"/>
          <w:b/>
          <w:sz w:val="18"/>
          <w:szCs w:val="18"/>
        </w:rPr>
        <w:t>Zamawiającego</w:t>
      </w:r>
      <w:r w:rsidRPr="00A6787A">
        <w:rPr>
          <w:rFonts w:ascii="Ubuntu Light" w:eastAsiaTheme="minorHAnsi" w:hAnsi="Ubuntu Light" w:cs="Ubuntu"/>
          <w:sz w:val="18"/>
          <w:szCs w:val="18"/>
        </w:rPr>
        <w:t>, i odpowiednio 12 godzin</w:t>
      </w:r>
      <w:r w:rsidR="00F34ED8" w:rsidRPr="00A6787A">
        <w:rPr>
          <w:rFonts w:ascii="Ubuntu Light" w:eastAsiaTheme="minorHAnsi" w:hAnsi="Ubuntu Light" w:cs="Ubuntu"/>
          <w:sz w:val="18"/>
          <w:szCs w:val="18"/>
        </w:rPr>
        <w:t xml:space="preserve"> </w:t>
      </w:r>
      <w:r w:rsidRPr="00A6787A">
        <w:rPr>
          <w:rFonts w:ascii="Ubuntu Light" w:eastAsiaTheme="minorHAnsi" w:hAnsi="Ubuntu Light" w:cs="Ubuntu"/>
          <w:sz w:val="18"/>
          <w:szCs w:val="18"/>
        </w:rPr>
        <w:t xml:space="preserve">w przypadku otrzymania reklamacji, co do dostawy „na cito”. To samo dotyczy terminu uzupełnienia przez </w:t>
      </w:r>
      <w:r w:rsidRPr="00A6787A">
        <w:rPr>
          <w:rFonts w:ascii="Ubuntu Light" w:eastAsiaTheme="minorHAnsi" w:hAnsi="Ubuntu Light" w:cs="Ubuntu"/>
          <w:b/>
          <w:sz w:val="18"/>
          <w:szCs w:val="18"/>
        </w:rPr>
        <w:t>Wykonawcę</w:t>
      </w:r>
      <w:r w:rsidRPr="00A6787A">
        <w:rPr>
          <w:rFonts w:ascii="Ubuntu Light" w:eastAsiaTheme="minorHAnsi" w:hAnsi="Ubuntu Light" w:cs="Ubuntu"/>
          <w:sz w:val="18"/>
          <w:szCs w:val="18"/>
        </w:rPr>
        <w:t xml:space="preserve"> braków ilościowych stwierdzonych na podstawie dokumentu przychodu w dostarczonym przedmiocie umowy. </w:t>
      </w:r>
    </w:p>
    <w:p w14:paraId="35CD54F4" w14:textId="77777777" w:rsidR="00A6787A" w:rsidRDefault="00B229EA" w:rsidP="00A6787A">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A6787A">
        <w:rPr>
          <w:rFonts w:ascii="Ubuntu Light" w:eastAsiaTheme="minorHAnsi" w:hAnsi="Ubuntu Light" w:cs="Ubuntu"/>
          <w:sz w:val="18"/>
          <w:szCs w:val="18"/>
        </w:rPr>
        <w:t xml:space="preserve">Dostarczenie przedmiotu umowy, stosownie do postanowień ust. 2, nastąpi na koszt i ryzyko </w:t>
      </w:r>
      <w:r w:rsidRPr="00A6787A">
        <w:rPr>
          <w:rFonts w:ascii="Ubuntu Light" w:eastAsiaTheme="minorHAnsi" w:hAnsi="Ubuntu Light" w:cs="Ubuntu"/>
          <w:b/>
          <w:sz w:val="18"/>
          <w:szCs w:val="18"/>
        </w:rPr>
        <w:t xml:space="preserve">Wykonawcy. </w:t>
      </w:r>
    </w:p>
    <w:p w14:paraId="0E07D21C" w14:textId="77777777" w:rsidR="00A6787A" w:rsidRPr="00A6787A" w:rsidRDefault="00B229EA" w:rsidP="00A6787A">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A6787A">
        <w:rPr>
          <w:rFonts w:ascii="Ubuntu Light" w:eastAsiaTheme="minorHAnsi" w:hAnsi="Ubuntu Light" w:cs="Ubuntu"/>
          <w:b/>
          <w:sz w:val="18"/>
          <w:szCs w:val="18"/>
        </w:rPr>
        <w:t>Wykonawca</w:t>
      </w:r>
      <w:r w:rsidRPr="00A6787A">
        <w:rPr>
          <w:rFonts w:ascii="Ubuntu Light" w:eastAsiaTheme="minorHAnsi" w:hAnsi="Ubuntu Light" w:cs="Ubuntu"/>
          <w:sz w:val="18"/>
          <w:szCs w:val="18"/>
        </w:rPr>
        <w:t xml:space="preserve"> upoważni swojego pracownika do stałych kontaktów z Kierownikiem Apteki przede wszystkim</w:t>
      </w:r>
      <w:r w:rsidR="00F34ED8" w:rsidRPr="00A6787A">
        <w:rPr>
          <w:rFonts w:ascii="Ubuntu Light" w:eastAsiaTheme="minorHAnsi" w:hAnsi="Ubuntu Light" w:cs="Ubuntu"/>
          <w:sz w:val="18"/>
          <w:szCs w:val="18"/>
        </w:rPr>
        <w:t xml:space="preserve"> </w:t>
      </w:r>
      <w:r w:rsidRPr="00A6787A">
        <w:rPr>
          <w:rFonts w:ascii="Ubuntu Light" w:eastAsiaTheme="minorHAnsi" w:hAnsi="Ubuntu Light" w:cs="Ubuntu"/>
          <w:sz w:val="18"/>
          <w:szCs w:val="18"/>
        </w:rPr>
        <w:t xml:space="preserve">do przyjmowania zamówień cząstkowych, nadzorowania poszczególnych dostaw, przyjmowania reklamacji itp. Imię i nazwisko oraz numer kontaktowy (nr telefonu, fax, adres e- mail) pracownika zostanie wskazany na piśmie przez </w:t>
      </w:r>
      <w:r w:rsidRPr="00A6787A">
        <w:rPr>
          <w:rFonts w:ascii="Ubuntu Light" w:eastAsiaTheme="minorHAnsi" w:hAnsi="Ubuntu Light" w:cs="Ubuntu"/>
          <w:b/>
          <w:sz w:val="18"/>
          <w:szCs w:val="18"/>
        </w:rPr>
        <w:t xml:space="preserve">Wykonawcę </w:t>
      </w:r>
      <w:r w:rsidRPr="00A6787A">
        <w:rPr>
          <w:rFonts w:ascii="Ubuntu Light" w:eastAsiaTheme="minorHAnsi" w:hAnsi="Ubuntu Light" w:cs="Ubuntu"/>
          <w:sz w:val="18"/>
          <w:szCs w:val="18"/>
        </w:rPr>
        <w:t xml:space="preserve">w terminie 7 dni od podpisania niniejszej umowy. </w:t>
      </w:r>
    </w:p>
    <w:p w14:paraId="41E0289F" w14:textId="77777777" w:rsidR="00A6787A" w:rsidRPr="00A6787A" w:rsidRDefault="00B229EA" w:rsidP="00A6787A">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A6787A">
        <w:rPr>
          <w:rFonts w:ascii="Ubuntu Light" w:eastAsiaTheme="minorHAnsi" w:hAnsi="Ubuntu Light" w:cs="Ubuntu"/>
          <w:b/>
          <w:sz w:val="18"/>
          <w:szCs w:val="18"/>
        </w:rPr>
        <w:t xml:space="preserve">Wykonawca </w:t>
      </w:r>
      <w:r w:rsidRPr="00A6787A">
        <w:rPr>
          <w:rFonts w:ascii="Ubuntu Light" w:eastAsiaTheme="minorHAnsi" w:hAnsi="Ubuntu Light" w:cs="Ubuntu"/>
          <w:sz w:val="18"/>
          <w:szCs w:val="18"/>
        </w:rPr>
        <w:t xml:space="preserve">ma obowiązek informowania </w:t>
      </w:r>
      <w:r w:rsidRPr="00A6787A">
        <w:rPr>
          <w:rFonts w:ascii="Ubuntu Light" w:eastAsiaTheme="minorHAnsi" w:hAnsi="Ubuntu Light" w:cs="Ubuntu"/>
          <w:b/>
          <w:sz w:val="18"/>
          <w:szCs w:val="18"/>
        </w:rPr>
        <w:t>Zamawiającego</w:t>
      </w:r>
      <w:r w:rsidRPr="00A6787A">
        <w:rPr>
          <w:rFonts w:ascii="Ubuntu Light" w:eastAsiaTheme="minorHAnsi" w:hAnsi="Ubuntu Light" w:cs="Ubuntu"/>
          <w:sz w:val="18"/>
          <w:szCs w:val="18"/>
        </w:rPr>
        <w:t xml:space="preserve"> o stwierdzonych brakach w dostawach oraz</w:t>
      </w:r>
      <w:r w:rsidR="00A6787A">
        <w:rPr>
          <w:rFonts w:ascii="Ubuntu Light" w:eastAsiaTheme="minorHAnsi" w:hAnsi="Ubuntu Light" w:cs="Ubuntu"/>
          <w:sz w:val="18"/>
          <w:szCs w:val="18"/>
        </w:rPr>
        <w:t xml:space="preserve"> </w:t>
      </w:r>
      <w:r w:rsidR="00A6787A">
        <w:rPr>
          <w:rFonts w:ascii="Ubuntu Light" w:eastAsiaTheme="minorHAnsi" w:hAnsi="Ubuntu Light" w:cs="Ubuntu"/>
          <w:sz w:val="18"/>
          <w:szCs w:val="18"/>
        </w:rPr>
        <w:br/>
      </w:r>
      <w:r w:rsidRPr="00A6787A">
        <w:rPr>
          <w:rFonts w:ascii="Ubuntu Light" w:eastAsiaTheme="minorHAnsi" w:hAnsi="Ubuntu Light" w:cs="Ubuntu"/>
          <w:sz w:val="18"/>
          <w:szCs w:val="18"/>
        </w:rPr>
        <w:t xml:space="preserve">o przyczynach ich występowania. W przypadku występowania braków w dostawach </w:t>
      </w:r>
      <w:r w:rsidRPr="00A6787A">
        <w:rPr>
          <w:rFonts w:ascii="Ubuntu Light" w:eastAsiaTheme="minorHAnsi" w:hAnsi="Ubuntu Light" w:cs="Ubuntu"/>
          <w:b/>
          <w:sz w:val="18"/>
          <w:szCs w:val="18"/>
        </w:rPr>
        <w:t>Wykonawca</w:t>
      </w:r>
      <w:r w:rsidRPr="00A6787A">
        <w:rPr>
          <w:rFonts w:ascii="Ubuntu Light" w:eastAsiaTheme="minorHAnsi" w:hAnsi="Ubuntu Light" w:cs="Ubuntu"/>
          <w:sz w:val="18"/>
          <w:szCs w:val="18"/>
        </w:rPr>
        <w:t xml:space="preserve"> zobowiązuje się do kontaktu z </w:t>
      </w:r>
      <w:r w:rsidRPr="00A6787A">
        <w:rPr>
          <w:rFonts w:ascii="Ubuntu Light" w:eastAsiaTheme="minorHAnsi" w:hAnsi="Ubuntu Light" w:cs="Ubuntu"/>
          <w:b/>
          <w:sz w:val="18"/>
          <w:szCs w:val="18"/>
        </w:rPr>
        <w:t xml:space="preserve">Zamawiającym </w:t>
      </w:r>
      <w:r w:rsidRPr="00A6787A">
        <w:rPr>
          <w:rFonts w:ascii="Ubuntu Light" w:eastAsiaTheme="minorHAnsi" w:hAnsi="Ubuntu Light" w:cs="Ubuntu"/>
          <w:sz w:val="18"/>
          <w:szCs w:val="18"/>
        </w:rPr>
        <w:t xml:space="preserve">w celu ustalenia dalszego postępowania. </w:t>
      </w:r>
    </w:p>
    <w:p w14:paraId="4E2629B0" w14:textId="129D004F" w:rsidR="00A6787A" w:rsidRPr="00A6787A" w:rsidRDefault="00B229EA" w:rsidP="00A6787A">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A6787A">
        <w:rPr>
          <w:rFonts w:ascii="Ubuntu Light" w:eastAsiaTheme="minorHAnsi" w:hAnsi="Ubuntu Light" w:cs="Ubuntu"/>
          <w:sz w:val="18"/>
          <w:szCs w:val="18"/>
        </w:rPr>
        <w:t xml:space="preserve">W przypadku dokonania przez </w:t>
      </w:r>
      <w:r w:rsidRPr="00A6787A">
        <w:rPr>
          <w:rFonts w:ascii="Ubuntu Light" w:eastAsiaTheme="minorHAnsi" w:hAnsi="Ubuntu Light" w:cs="Ubuntu"/>
          <w:b/>
          <w:sz w:val="18"/>
          <w:szCs w:val="18"/>
        </w:rPr>
        <w:t>Zamawiającego</w:t>
      </w:r>
      <w:r w:rsidRPr="00A6787A">
        <w:rPr>
          <w:rFonts w:ascii="Ubuntu Light" w:eastAsiaTheme="minorHAnsi" w:hAnsi="Ubuntu Light" w:cs="Ubuntu"/>
          <w:sz w:val="18"/>
          <w:szCs w:val="18"/>
        </w:rPr>
        <w:t xml:space="preserve"> zakupu interwencyjnego, o którym mowa w § 6 ust. 1</w:t>
      </w:r>
      <w:r w:rsidR="00E70C7D">
        <w:rPr>
          <w:rFonts w:ascii="Ubuntu Light" w:eastAsiaTheme="minorHAnsi" w:hAnsi="Ubuntu Light" w:cs="Ubuntu"/>
          <w:sz w:val="18"/>
          <w:szCs w:val="18"/>
        </w:rPr>
        <w:t>1</w:t>
      </w:r>
      <w:r w:rsidRPr="00A6787A">
        <w:rPr>
          <w:rFonts w:ascii="Ubuntu Light" w:eastAsiaTheme="minorHAnsi" w:hAnsi="Ubuntu Light" w:cs="Ubuntu"/>
          <w:sz w:val="18"/>
          <w:szCs w:val="18"/>
        </w:rPr>
        <w:t xml:space="preserve">, </w:t>
      </w:r>
      <w:r w:rsidRPr="00A6787A">
        <w:rPr>
          <w:rFonts w:ascii="Ubuntu Light" w:eastAsiaTheme="minorHAnsi" w:hAnsi="Ubuntu Light" w:cs="Ubuntu"/>
          <w:b/>
          <w:sz w:val="18"/>
          <w:szCs w:val="18"/>
        </w:rPr>
        <w:t xml:space="preserve">Wykonawca </w:t>
      </w:r>
      <w:r w:rsidRPr="00A6787A">
        <w:rPr>
          <w:rFonts w:ascii="Ubuntu Light" w:eastAsiaTheme="minorHAnsi" w:hAnsi="Ubuntu Light" w:cs="Ubuntu"/>
          <w:sz w:val="18"/>
          <w:szCs w:val="18"/>
        </w:rPr>
        <w:t xml:space="preserve">powstrzyma się od dostarczenia zamówionego towaru, który został zamówiony interwencyjnie </w:t>
      </w:r>
      <w:r w:rsidR="00A6787A">
        <w:rPr>
          <w:rFonts w:ascii="Ubuntu Light" w:eastAsiaTheme="minorHAnsi" w:hAnsi="Ubuntu Light" w:cs="Ubuntu"/>
          <w:sz w:val="18"/>
          <w:szCs w:val="18"/>
        </w:rPr>
        <w:br/>
      </w:r>
      <w:r w:rsidRPr="00A6787A">
        <w:rPr>
          <w:rFonts w:ascii="Ubuntu Light" w:eastAsiaTheme="minorHAnsi" w:hAnsi="Ubuntu Light" w:cs="Ubuntu"/>
          <w:sz w:val="18"/>
          <w:szCs w:val="18"/>
        </w:rPr>
        <w:t xml:space="preserve">u innego dostawcy. </w:t>
      </w:r>
    </w:p>
    <w:p w14:paraId="23F070BB" w14:textId="02B2596B" w:rsidR="004B77E6" w:rsidRPr="00A132DF" w:rsidRDefault="00B229EA" w:rsidP="004B77E6">
      <w:pPr>
        <w:pStyle w:val="Akapitzlist"/>
        <w:numPr>
          <w:ilvl w:val="0"/>
          <w:numId w:val="6"/>
        </w:numPr>
        <w:autoSpaceDE w:val="0"/>
        <w:autoSpaceDN w:val="0"/>
        <w:adjustRightInd w:val="0"/>
        <w:spacing w:line="360" w:lineRule="auto"/>
        <w:ind w:left="284" w:hanging="284"/>
        <w:jc w:val="both"/>
        <w:rPr>
          <w:rFonts w:ascii="Ubuntu Light" w:eastAsiaTheme="minorHAnsi" w:hAnsi="Ubuntu Light" w:cs="Ubuntu"/>
          <w:b/>
          <w:sz w:val="18"/>
          <w:szCs w:val="18"/>
        </w:rPr>
      </w:pPr>
      <w:r w:rsidRPr="00A6787A">
        <w:rPr>
          <w:rFonts w:ascii="Ubuntu Light" w:eastAsiaTheme="minorHAnsi" w:hAnsi="Ubuntu Light" w:cs="Ubuntu"/>
          <w:b/>
          <w:sz w:val="18"/>
          <w:szCs w:val="18"/>
        </w:rPr>
        <w:t>Zamawiający</w:t>
      </w:r>
      <w:r w:rsidRPr="00A6787A">
        <w:rPr>
          <w:rFonts w:ascii="Ubuntu Light" w:eastAsiaTheme="minorHAnsi" w:hAnsi="Ubuntu Light" w:cs="Ubuntu"/>
          <w:sz w:val="18"/>
          <w:szCs w:val="18"/>
        </w:rPr>
        <w:t xml:space="preserve"> zastrzega sobie prawo do rozwiązania umowy ze skutkiem natychmiastowym w przypadku co najmniej trzech niezgodnych z zamówieniem lub nieterminowych dostaw. W sytuacji, o której mowa w zdaniu poprzedzającym, </w:t>
      </w:r>
      <w:r w:rsidRPr="00A6787A">
        <w:rPr>
          <w:rFonts w:ascii="Ubuntu Light" w:eastAsiaTheme="minorHAnsi" w:hAnsi="Ubuntu Light" w:cs="Ubuntu"/>
          <w:b/>
          <w:sz w:val="18"/>
          <w:szCs w:val="18"/>
        </w:rPr>
        <w:t xml:space="preserve">Wykonawcy </w:t>
      </w:r>
      <w:r w:rsidRPr="00A6787A">
        <w:rPr>
          <w:rFonts w:ascii="Ubuntu Light" w:eastAsiaTheme="minorHAnsi" w:hAnsi="Ubuntu Light" w:cs="Ubuntu"/>
          <w:sz w:val="18"/>
          <w:szCs w:val="18"/>
        </w:rPr>
        <w:t xml:space="preserve">przysługiwać będzie wynagrodzenie wyłącznie z tytułu faktycznie zrealizowanej części Umowy. W niniejszej sytuacji ma zastosowanie </w:t>
      </w:r>
      <w:r w:rsidRPr="004B77E6">
        <w:rPr>
          <w:rFonts w:ascii="Ubuntu Light" w:eastAsiaTheme="minorHAnsi" w:hAnsi="Ubuntu Light" w:cs="Ubuntu"/>
          <w:sz w:val="18"/>
          <w:szCs w:val="18"/>
        </w:rPr>
        <w:t>odpowiednio § 6 ust. 3 Umowy.</w:t>
      </w:r>
    </w:p>
    <w:p w14:paraId="51B5D6FB" w14:textId="77777777" w:rsidR="00C52DAE" w:rsidRDefault="00C52DAE"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p>
    <w:p w14:paraId="5546A645" w14:textId="64ADBEEF" w:rsidR="00085020" w:rsidRDefault="00085020"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p>
    <w:p w14:paraId="7882D321" w14:textId="25C9D412" w:rsidR="006E3FF0" w:rsidRDefault="006E3FF0"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p>
    <w:p w14:paraId="4AD9734E" w14:textId="67D293B7" w:rsidR="006E3FF0" w:rsidRDefault="006E3FF0"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p>
    <w:p w14:paraId="1479C320" w14:textId="261465F9" w:rsidR="006E3FF0" w:rsidRDefault="006E3FF0"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p>
    <w:p w14:paraId="7798D41A" w14:textId="77777777" w:rsidR="006E3FF0" w:rsidRDefault="006E3FF0"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p>
    <w:p w14:paraId="66939888" w14:textId="7407409C" w:rsidR="00B229EA" w:rsidRPr="004D0817" w:rsidRDefault="00B229EA" w:rsidP="004B1F9E">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r w:rsidRPr="004D0817">
        <w:rPr>
          <w:rFonts w:ascii="Ubuntu Light" w:eastAsiaTheme="minorHAnsi" w:hAnsi="Ubuntu Light" w:cs="Ubuntu"/>
          <w:b/>
          <w:sz w:val="18"/>
          <w:szCs w:val="18"/>
          <w:lang w:eastAsia="en-US"/>
        </w:rPr>
        <w:lastRenderedPageBreak/>
        <w:t>§6</w:t>
      </w:r>
    </w:p>
    <w:p w14:paraId="474F792A" w14:textId="4939AB8A" w:rsidR="00B229EA" w:rsidRPr="004D0817" w:rsidRDefault="00B229EA" w:rsidP="004B1F9E">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KARY UMOWNE</w:t>
      </w:r>
    </w:p>
    <w:p w14:paraId="195A7454" w14:textId="2F3F7CD2" w:rsidR="004B1F9E" w:rsidRPr="004B1F9E" w:rsidRDefault="004B1F9E" w:rsidP="00A6787A">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b/>
          <w:sz w:val="18"/>
          <w:szCs w:val="18"/>
        </w:rPr>
      </w:pPr>
      <w:r w:rsidRPr="004B1F9E">
        <w:rPr>
          <w:rFonts w:ascii="Ubuntu Light" w:eastAsiaTheme="minorHAnsi" w:hAnsi="Ubuntu Light" w:cs="Ubuntu"/>
          <w:sz w:val="18"/>
          <w:szCs w:val="18"/>
        </w:rPr>
        <w:t xml:space="preserve">W przypadku zwłoki w terminie dostawy przedmiotu umowy, jak również w przypadku zwłoki w terminie dostawy przedmiotu umowy wolnego od wad na skutek reklamacji, </w:t>
      </w:r>
      <w:r w:rsidRPr="00F34ED8">
        <w:rPr>
          <w:rFonts w:ascii="Ubuntu Light" w:eastAsiaTheme="minorHAnsi" w:hAnsi="Ubuntu Light" w:cs="Ubuntu"/>
          <w:b/>
          <w:sz w:val="18"/>
          <w:szCs w:val="18"/>
        </w:rPr>
        <w:t>Wykonawca</w:t>
      </w:r>
      <w:r w:rsidRPr="004B1F9E">
        <w:rPr>
          <w:rFonts w:ascii="Ubuntu Light" w:eastAsiaTheme="minorHAnsi" w:hAnsi="Ubuntu Light" w:cs="Ubuntu"/>
          <w:sz w:val="18"/>
          <w:szCs w:val="18"/>
        </w:rPr>
        <w:t xml:space="preserve"> zapłaci na rzecz</w:t>
      </w:r>
      <w:r w:rsidR="00A6787A">
        <w:rPr>
          <w:rFonts w:ascii="Ubuntu Light" w:eastAsiaTheme="minorHAnsi" w:hAnsi="Ubuntu Light" w:cs="Ubuntu"/>
          <w:sz w:val="18"/>
          <w:szCs w:val="18"/>
        </w:rPr>
        <w:t xml:space="preserve"> </w:t>
      </w:r>
      <w:r w:rsidRPr="0034616F">
        <w:rPr>
          <w:rFonts w:ascii="Ubuntu Light" w:eastAsiaTheme="minorHAnsi" w:hAnsi="Ubuntu Light" w:cs="Ubuntu"/>
          <w:b/>
          <w:sz w:val="18"/>
          <w:szCs w:val="18"/>
        </w:rPr>
        <w:t>Zamawiającego</w:t>
      </w:r>
      <w:r w:rsidRPr="004B1F9E">
        <w:rPr>
          <w:rFonts w:ascii="Ubuntu Light" w:eastAsiaTheme="minorHAnsi" w:hAnsi="Ubuntu Light" w:cs="Ubuntu"/>
          <w:sz w:val="18"/>
          <w:szCs w:val="18"/>
        </w:rPr>
        <w:t xml:space="preserve">, kary umowne: </w:t>
      </w:r>
    </w:p>
    <w:p w14:paraId="764FEE1B" w14:textId="36A912D8" w:rsidR="00A6787A" w:rsidRDefault="00B229EA" w:rsidP="00A6787A">
      <w:pPr>
        <w:pStyle w:val="Akapitzlist"/>
        <w:numPr>
          <w:ilvl w:val="0"/>
          <w:numId w:val="8"/>
        </w:numPr>
        <w:autoSpaceDE w:val="0"/>
        <w:autoSpaceDN w:val="0"/>
        <w:adjustRightInd w:val="0"/>
        <w:spacing w:line="360" w:lineRule="auto"/>
        <w:ind w:left="426" w:hanging="284"/>
        <w:jc w:val="both"/>
        <w:rPr>
          <w:rFonts w:ascii="Ubuntu Light" w:eastAsiaTheme="minorHAnsi" w:hAnsi="Ubuntu Light" w:cs="Ubuntu"/>
          <w:sz w:val="18"/>
          <w:szCs w:val="18"/>
        </w:rPr>
      </w:pPr>
      <w:r w:rsidRPr="004B1F9E">
        <w:rPr>
          <w:rFonts w:ascii="Ubuntu Light" w:eastAsiaTheme="minorHAnsi" w:hAnsi="Ubuntu Light" w:cs="Ubuntu"/>
          <w:sz w:val="18"/>
          <w:szCs w:val="18"/>
        </w:rPr>
        <w:t xml:space="preserve">w przypadku dostaw „zwykłych”, w wysokości 0,2% wartości brutto niezrealizowanego zamówienia </w:t>
      </w:r>
      <w:r w:rsidR="00234FB8">
        <w:rPr>
          <w:rFonts w:ascii="Ubuntu Light" w:eastAsiaTheme="minorHAnsi" w:hAnsi="Ubuntu Light" w:cs="Ubuntu"/>
          <w:sz w:val="18"/>
          <w:szCs w:val="18"/>
        </w:rPr>
        <w:t xml:space="preserve">                           </w:t>
      </w:r>
      <w:r w:rsidRPr="004B1F9E">
        <w:rPr>
          <w:rFonts w:ascii="Ubuntu Light" w:eastAsiaTheme="minorHAnsi" w:hAnsi="Ubuntu Light" w:cs="Ubuntu"/>
          <w:sz w:val="18"/>
          <w:szCs w:val="18"/>
        </w:rPr>
        <w:t xml:space="preserve">za każdy dzień zwłoki począwszy od 3 dnia roboczego po przyjęciu zamówienia do dnia dostawy </w:t>
      </w:r>
      <w:r w:rsidR="00234FB8">
        <w:rPr>
          <w:rFonts w:ascii="Ubuntu Light" w:eastAsiaTheme="minorHAnsi" w:hAnsi="Ubuntu Light" w:cs="Ubuntu"/>
          <w:sz w:val="18"/>
          <w:szCs w:val="18"/>
        </w:rPr>
        <w:t xml:space="preserve">                                      </w:t>
      </w:r>
      <w:r w:rsidR="004B1F9E" w:rsidRPr="004B1F9E">
        <w:rPr>
          <w:rFonts w:ascii="Ubuntu Light" w:eastAsiaTheme="minorHAnsi" w:hAnsi="Ubuntu Light" w:cs="Ubuntu"/>
          <w:sz w:val="18"/>
          <w:szCs w:val="18"/>
        </w:rPr>
        <w:t xml:space="preserve"> i odpowiednio w wysokości 0,2% wartości brutto niedostarczonych przedmiotów wolnych od wad,</w:t>
      </w:r>
      <w:r w:rsidR="00A6787A">
        <w:rPr>
          <w:rFonts w:ascii="Ubuntu Light" w:eastAsiaTheme="minorHAnsi" w:hAnsi="Ubuntu Light" w:cs="Ubuntu"/>
          <w:sz w:val="18"/>
          <w:szCs w:val="18"/>
        </w:rPr>
        <w:t xml:space="preserve"> </w:t>
      </w:r>
      <w:r w:rsidR="004B1F9E" w:rsidRPr="004B1F9E">
        <w:rPr>
          <w:rFonts w:ascii="Ubuntu Light" w:eastAsiaTheme="minorHAnsi" w:hAnsi="Ubuntu Light" w:cs="Ubuntu"/>
          <w:sz w:val="18"/>
          <w:szCs w:val="18"/>
        </w:rPr>
        <w:t xml:space="preserve">za każdy dzień zwłoki począwszy od 5 dnia roboczego po otrzymaniu reklamacji, do dnia dostawy. </w:t>
      </w:r>
    </w:p>
    <w:p w14:paraId="3F5B8ACF" w14:textId="13F342A2" w:rsidR="004B1F9E" w:rsidRPr="00A6787A" w:rsidRDefault="004B1F9E" w:rsidP="00A6787A">
      <w:pPr>
        <w:pStyle w:val="Akapitzlist"/>
        <w:numPr>
          <w:ilvl w:val="0"/>
          <w:numId w:val="8"/>
        </w:numPr>
        <w:autoSpaceDE w:val="0"/>
        <w:autoSpaceDN w:val="0"/>
        <w:adjustRightInd w:val="0"/>
        <w:spacing w:line="360" w:lineRule="auto"/>
        <w:ind w:left="426" w:hanging="284"/>
        <w:jc w:val="both"/>
        <w:rPr>
          <w:rFonts w:ascii="Ubuntu Light" w:eastAsiaTheme="minorHAnsi" w:hAnsi="Ubuntu Light" w:cs="Ubuntu"/>
          <w:sz w:val="18"/>
          <w:szCs w:val="18"/>
        </w:rPr>
      </w:pPr>
      <w:r w:rsidRPr="00A6787A">
        <w:rPr>
          <w:rFonts w:ascii="Ubuntu Light" w:eastAsiaTheme="minorHAnsi" w:hAnsi="Ubuntu Light" w:cs="Ubuntu"/>
          <w:sz w:val="18"/>
          <w:szCs w:val="18"/>
        </w:rPr>
        <w:t>w przypadku dostaw „na cito”, w wysokości 0,2 % wartości brutto niezrealizowanego zamówienia</w:t>
      </w:r>
      <w:r w:rsidR="00A6787A" w:rsidRPr="00A6787A">
        <w:rPr>
          <w:rFonts w:ascii="Ubuntu Light" w:eastAsiaTheme="minorHAnsi" w:hAnsi="Ubuntu Light" w:cs="Ubuntu"/>
          <w:sz w:val="18"/>
          <w:szCs w:val="18"/>
        </w:rPr>
        <w:t xml:space="preserve"> </w:t>
      </w:r>
      <w:r w:rsidRPr="00A6787A">
        <w:rPr>
          <w:rFonts w:ascii="Ubuntu Light" w:eastAsiaTheme="minorHAnsi" w:hAnsi="Ubuntu Light" w:cs="Ubuntu"/>
          <w:sz w:val="18"/>
          <w:szCs w:val="18"/>
        </w:rPr>
        <w:t xml:space="preserve">za każdą godzinę zwłoki do chwili dostawy i odpowiednio w wysokości 0,2% wartości brutto niedostarczonych przedmiotów wolnych od wad, za każdą godzinę zwłoki, do chwili dostawy. </w:t>
      </w:r>
    </w:p>
    <w:p w14:paraId="4EE81F57" w14:textId="56C2F848" w:rsidR="00B229EA" w:rsidRDefault="004B1F9E"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4B1F9E">
        <w:rPr>
          <w:rFonts w:ascii="Ubuntu Light" w:eastAsiaTheme="minorHAnsi" w:hAnsi="Ubuntu Light" w:cs="Ubuntu"/>
          <w:sz w:val="18"/>
          <w:szCs w:val="18"/>
        </w:rPr>
        <w:t xml:space="preserve">W razie zwłoki powyżej 15 dni w przypadku dostaw „zwykłych” i 5 dni w przypadku dostaw „na cito” liczonych od terminów wyznaczonych w §3 ust. 2, </w:t>
      </w:r>
      <w:r w:rsidRPr="0034616F">
        <w:rPr>
          <w:rFonts w:ascii="Ubuntu Light" w:eastAsiaTheme="minorHAnsi" w:hAnsi="Ubuntu Light" w:cs="Ubuntu"/>
          <w:b/>
          <w:sz w:val="18"/>
          <w:szCs w:val="18"/>
        </w:rPr>
        <w:t>Zamawiający</w:t>
      </w:r>
      <w:r w:rsidRPr="004B1F9E">
        <w:rPr>
          <w:rFonts w:ascii="Ubuntu Light" w:eastAsiaTheme="minorHAnsi" w:hAnsi="Ubuntu Light" w:cs="Ubuntu"/>
          <w:sz w:val="18"/>
          <w:szCs w:val="18"/>
        </w:rPr>
        <w:t xml:space="preserve"> zastrzega sobie prawo do odstąpienia od umowy </w:t>
      </w:r>
      <w:r w:rsidR="004E72D1">
        <w:rPr>
          <w:rFonts w:ascii="Ubuntu Light" w:eastAsiaTheme="minorHAnsi" w:hAnsi="Ubuntu Light" w:cs="Ubuntu"/>
          <w:sz w:val="18"/>
          <w:szCs w:val="18"/>
        </w:rPr>
        <w:t xml:space="preserve">                              </w:t>
      </w:r>
      <w:r w:rsidRPr="004B1F9E">
        <w:rPr>
          <w:rFonts w:ascii="Ubuntu Light" w:eastAsiaTheme="minorHAnsi" w:hAnsi="Ubuntu Light" w:cs="Ubuntu"/>
          <w:sz w:val="18"/>
          <w:szCs w:val="18"/>
        </w:rPr>
        <w:t xml:space="preserve">w całości lub części z przyczyn leżących po stronie </w:t>
      </w:r>
      <w:r w:rsidRPr="00F34ED8">
        <w:rPr>
          <w:rFonts w:ascii="Ubuntu Light" w:eastAsiaTheme="minorHAnsi" w:hAnsi="Ubuntu Light" w:cs="Ubuntu"/>
          <w:b/>
          <w:sz w:val="18"/>
          <w:szCs w:val="18"/>
        </w:rPr>
        <w:t xml:space="preserve">Wykonawcy </w:t>
      </w:r>
      <w:r w:rsidRPr="004B1F9E">
        <w:rPr>
          <w:rFonts w:ascii="Ubuntu Light" w:eastAsiaTheme="minorHAnsi" w:hAnsi="Ubuntu Light" w:cs="Ubuntu"/>
          <w:sz w:val="18"/>
          <w:szCs w:val="18"/>
        </w:rPr>
        <w:t>i naliczenia kary umownej z tego tytułu</w:t>
      </w:r>
      <w:r w:rsidR="00764D76">
        <w:rPr>
          <w:rFonts w:ascii="Ubuntu Light" w:eastAsiaTheme="minorHAnsi" w:hAnsi="Ubuntu Light" w:cs="Ubuntu"/>
          <w:sz w:val="18"/>
          <w:szCs w:val="18"/>
        </w:rPr>
        <w:br/>
      </w:r>
      <w:r w:rsidRPr="004B1F9E">
        <w:rPr>
          <w:rFonts w:ascii="Ubuntu Light" w:eastAsiaTheme="minorHAnsi" w:hAnsi="Ubuntu Light" w:cs="Ubuntu"/>
          <w:sz w:val="18"/>
          <w:szCs w:val="18"/>
        </w:rPr>
        <w:t>w wysokości 10% niezrealizowanej wartości brutto umowy.</w:t>
      </w:r>
    </w:p>
    <w:p w14:paraId="27201BFF" w14:textId="0E728870"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W przypadku, gdy wymieniony przez </w:t>
      </w:r>
      <w:r w:rsidRPr="00F34ED8">
        <w:rPr>
          <w:rFonts w:ascii="Ubuntu Light" w:eastAsiaTheme="minorHAnsi" w:hAnsi="Ubuntu Light" w:cs="Ubuntu"/>
          <w:b/>
          <w:sz w:val="18"/>
          <w:szCs w:val="18"/>
        </w:rPr>
        <w:t>Wykonawcę</w:t>
      </w:r>
      <w:r w:rsidRPr="005A6EE2">
        <w:rPr>
          <w:rFonts w:ascii="Ubuntu Light" w:eastAsiaTheme="minorHAnsi" w:hAnsi="Ubuntu Light" w:cs="Ubuntu"/>
          <w:sz w:val="18"/>
          <w:szCs w:val="18"/>
        </w:rPr>
        <w:t xml:space="preserve"> przedmiot umowy, stosownie do §5 ust. 2 nadal odbiega </w:t>
      </w:r>
      <w:r w:rsidR="004E72D1">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od norm jakościowych określonych w złożonej przez niego ofercie przetargowej oraz Specyfikacji Warunków Zamówienia, </w:t>
      </w:r>
      <w:r w:rsidRPr="00F34ED8">
        <w:rPr>
          <w:rFonts w:ascii="Ubuntu Light" w:eastAsiaTheme="minorHAnsi" w:hAnsi="Ubuntu Light" w:cs="Ubuntu"/>
          <w:b/>
          <w:sz w:val="18"/>
          <w:szCs w:val="18"/>
        </w:rPr>
        <w:t>Wykonawca</w:t>
      </w:r>
      <w:r w:rsidRPr="005A6EE2">
        <w:rPr>
          <w:rFonts w:ascii="Ubuntu Light" w:eastAsiaTheme="minorHAnsi" w:hAnsi="Ubuntu Light" w:cs="Ubuntu"/>
          <w:sz w:val="18"/>
          <w:szCs w:val="18"/>
        </w:rPr>
        <w:t xml:space="preserve"> zapłaci na rzecz </w:t>
      </w:r>
      <w:r w:rsidRPr="0034616F">
        <w:rPr>
          <w:rFonts w:ascii="Ubuntu Light" w:eastAsiaTheme="minorHAnsi" w:hAnsi="Ubuntu Light" w:cs="Ubuntu"/>
          <w:b/>
          <w:sz w:val="18"/>
          <w:szCs w:val="18"/>
        </w:rPr>
        <w:t>Zamawiającego</w:t>
      </w:r>
      <w:r w:rsidRPr="005A6EE2">
        <w:rPr>
          <w:rFonts w:ascii="Ubuntu Light" w:eastAsiaTheme="minorHAnsi" w:hAnsi="Ubuntu Light" w:cs="Ubuntu"/>
          <w:sz w:val="18"/>
          <w:szCs w:val="18"/>
        </w:rPr>
        <w:t xml:space="preserve"> karę umowną z tego tytułu, w wysokości 5 %</w:t>
      </w:r>
      <w:r w:rsidR="00764D76">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wartości brutto umowy pozostałej do zrealizowania. </w:t>
      </w:r>
    </w:p>
    <w:p w14:paraId="15DED42A" w14:textId="49993550"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W przypadku dokonania czynności prawnej z naruszeniem § 4 ust. 8 i/lub 9 Umowy, </w:t>
      </w:r>
      <w:r w:rsidRPr="00F34ED8">
        <w:rPr>
          <w:rFonts w:ascii="Ubuntu Light" w:eastAsiaTheme="minorHAnsi" w:hAnsi="Ubuntu Light" w:cs="Ubuntu"/>
          <w:b/>
          <w:sz w:val="18"/>
          <w:szCs w:val="18"/>
        </w:rPr>
        <w:t>Wykonawca</w:t>
      </w:r>
      <w:r w:rsidRPr="005A6EE2">
        <w:rPr>
          <w:rFonts w:ascii="Ubuntu Light" w:eastAsiaTheme="minorHAnsi" w:hAnsi="Ubuntu Light" w:cs="Ubuntu"/>
          <w:sz w:val="18"/>
          <w:szCs w:val="18"/>
        </w:rPr>
        <w:t xml:space="preserve"> zapłaci </w:t>
      </w:r>
      <w:r w:rsidRPr="0034616F">
        <w:rPr>
          <w:rFonts w:ascii="Ubuntu Light" w:eastAsiaTheme="minorHAnsi" w:hAnsi="Ubuntu Light" w:cs="Ubuntu"/>
          <w:b/>
          <w:sz w:val="18"/>
          <w:szCs w:val="18"/>
        </w:rPr>
        <w:t>Zamawiającemu</w:t>
      </w:r>
      <w:r w:rsidRPr="005A6EE2">
        <w:rPr>
          <w:rFonts w:ascii="Ubuntu Light" w:eastAsiaTheme="minorHAnsi" w:hAnsi="Ubuntu Light" w:cs="Ubuntu"/>
          <w:sz w:val="18"/>
          <w:szCs w:val="18"/>
        </w:rPr>
        <w:t xml:space="preserve"> z tego tytułu karę umowną w wysokości równowartości sankcji jaka zostanie nałożona przez Urząd Skarbowy wobec </w:t>
      </w:r>
      <w:r w:rsidRPr="0034616F">
        <w:rPr>
          <w:rFonts w:ascii="Ubuntu Light" w:eastAsiaTheme="minorHAnsi" w:hAnsi="Ubuntu Light" w:cs="Ubuntu"/>
          <w:b/>
          <w:sz w:val="18"/>
          <w:szCs w:val="18"/>
        </w:rPr>
        <w:t xml:space="preserve">Zamawiającego </w:t>
      </w:r>
      <w:r w:rsidRPr="005A6EE2">
        <w:rPr>
          <w:rFonts w:ascii="Ubuntu Light" w:eastAsiaTheme="minorHAnsi" w:hAnsi="Ubuntu Light" w:cs="Ubuntu"/>
          <w:sz w:val="18"/>
          <w:szCs w:val="18"/>
        </w:rPr>
        <w:t>wraz z należnymi odsetkami lub równowartości podatku</w:t>
      </w:r>
      <w:r w:rsidR="00BB5558">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dochodowego od osób prawnych jaki </w:t>
      </w:r>
      <w:r w:rsidRPr="0034616F">
        <w:rPr>
          <w:rFonts w:ascii="Ubuntu Light" w:eastAsiaTheme="minorHAnsi" w:hAnsi="Ubuntu Light" w:cs="Ubuntu"/>
          <w:b/>
          <w:sz w:val="18"/>
          <w:szCs w:val="18"/>
        </w:rPr>
        <w:t xml:space="preserve">Zamawiający </w:t>
      </w:r>
      <w:r w:rsidRPr="005A6EE2">
        <w:rPr>
          <w:rFonts w:ascii="Ubuntu Light" w:eastAsiaTheme="minorHAnsi" w:hAnsi="Ubuntu Light" w:cs="Ubuntu"/>
          <w:sz w:val="18"/>
          <w:szCs w:val="18"/>
        </w:rPr>
        <w:t xml:space="preserve">zapłaci do Urzędu skarbowego z tytułu okoliczności wynikających </w:t>
      </w:r>
      <w:r w:rsidR="00764D76">
        <w:rPr>
          <w:rFonts w:ascii="Ubuntu Light" w:eastAsiaTheme="minorHAnsi" w:hAnsi="Ubuntu Light" w:cs="Ubuntu"/>
          <w:sz w:val="18"/>
          <w:szCs w:val="18"/>
        </w:rPr>
        <w:br/>
      </w:r>
      <w:r w:rsidRPr="005A6EE2">
        <w:rPr>
          <w:rFonts w:ascii="Ubuntu Light" w:eastAsiaTheme="minorHAnsi" w:hAnsi="Ubuntu Light" w:cs="Ubuntu"/>
          <w:sz w:val="18"/>
          <w:szCs w:val="18"/>
        </w:rPr>
        <w:t>z</w:t>
      </w:r>
      <w:r w:rsidR="00764D76">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powyższych punktów, albo szkody jaką </w:t>
      </w:r>
      <w:r w:rsidRPr="0034616F">
        <w:rPr>
          <w:rFonts w:ascii="Ubuntu Light" w:eastAsiaTheme="minorHAnsi" w:hAnsi="Ubuntu Light" w:cs="Ubuntu"/>
          <w:b/>
          <w:sz w:val="18"/>
          <w:szCs w:val="18"/>
        </w:rPr>
        <w:t xml:space="preserve">Zamawiający </w:t>
      </w:r>
      <w:r w:rsidRPr="005A6EE2">
        <w:rPr>
          <w:rFonts w:ascii="Ubuntu Light" w:eastAsiaTheme="minorHAnsi" w:hAnsi="Ubuntu Light" w:cs="Ubuntu"/>
          <w:sz w:val="18"/>
          <w:szCs w:val="18"/>
        </w:rPr>
        <w:t xml:space="preserve">poniesie z tego tytułu. </w:t>
      </w:r>
    </w:p>
    <w:p w14:paraId="207E1086" w14:textId="7E4F46AC"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 Kary umowne naliczone przez </w:t>
      </w:r>
      <w:r w:rsidRPr="0034616F">
        <w:rPr>
          <w:rFonts w:ascii="Ubuntu Light" w:eastAsiaTheme="minorHAnsi" w:hAnsi="Ubuntu Light" w:cs="Ubuntu"/>
          <w:b/>
          <w:sz w:val="18"/>
          <w:szCs w:val="18"/>
        </w:rPr>
        <w:t>Zamawiającego</w:t>
      </w:r>
      <w:r w:rsidRPr="005A6EE2">
        <w:rPr>
          <w:rFonts w:ascii="Ubuntu Light" w:eastAsiaTheme="minorHAnsi" w:hAnsi="Ubuntu Light" w:cs="Ubuntu"/>
          <w:sz w:val="18"/>
          <w:szCs w:val="18"/>
        </w:rPr>
        <w:t xml:space="preserve"> na podstawie §6 ust. 1, 2 oraz 3 mogą podlegać sumowaniu. </w:t>
      </w:r>
    </w:p>
    <w:p w14:paraId="1F4CA02D" w14:textId="373438DE" w:rsidR="00B229EA" w:rsidRDefault="00B229EA" w:rsidP="00764D76">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 Łączna wysokość naliczonych kar umownych nie może przekroczyć 15 % wartości brutto, wskazanej</w:t>
      </w:r>
      <w:r w:rsidR="0034616F">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w § 2 ust.1 umowy. </w:t>
      </w:r>
    </w:p>
    <w:p w14:paraId="59A99A5D" w14:textId="2FC02DB6"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W przypadku odstąpienia od umowy z przyczyn leżących po stronie </w:t>
      </w:r>
      <w:r w:rsidRPr="0034616F">
        <w:rPr>
          <w:rFonts w:ascii="Ubuntu Light" w:eastAsiaTheme="minorHAnsi" w:hAnsi="Ubuntu Light" w:cs="Ubuntu"/>
          <w:b/>
          <w:sz w:val="18"/>
          <w:szCs w:val="18"/>
        </w:rPr>
        <w:t>Wykonawcy, Wykonawca</w:t>
      </w:r>
      <w:r w:rsidRPr="005A6EE2">
        <w:rPr>
          <w:rFonts w:ascii="Ubuntu Light" w:eastAsiaTheme="minorHAnsi" w:hAnsi="Ubuntu Light" w:cs="Ubuntu"/>
          <w:sz w:val="18"/>
          <w:szCs w:val="18"/>
        </w:rPr>
        <w:t xml:space="preserve"> zapłaci na rzecz </w:t>
      </w:r>
      <w:r w:rsidRPr="0034616F">
        <w:rPr>
          <w:rFonts w:ascii="Ubuntu Light" w:eastAsiaTheme="minorHAnsi" w:hAnsi="Ubuntu Light" w:cs="Ubuntu"/>
          <w:b/>
          <w:sz w:val="18"/>
          <w:szCs w:val="18"/>
        </w:rPr>
        <w:t xml:space="preserve">Zamawiającego </w:t>
      </w:r>
      <w:r w:rsidRPr="005A6EE2">
        <w:rPr>
          <w:rFonts w:ascii="Ubuntu Light" w:eastAsiaTheme="minorHAnsi" w:hAnsi="Ubuntu Light" w:cs="Ubuntu"/>
          <w:sz w:val="18"/>
          <w:szCs w:val="18"/>
        </w:rPr>
        <w:t xml:space="preserve">karę umowną w wysokości 10% wartości brutto umowy określonej w §2 ust. 1 umowy. </w:t>
      </w:r>
    </w:p>
    <w:p w14:paraId="5A93CE94" w14:textId="22A3D6A2"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Kara umowna będzie płatna na podstawie noty obciążeniowej, w terminie wskazanym w nocie, przy czym </w:t>
      </w:r>
      <w:r w:rsidRPr="0034616F">
        <w:rPr>
          <w:rFonts w:ascii="Ubuntu Light" w:eastAsiaTheme="minorHAnsi" w:hAnsi="Ubuntu Light" w:cs="Ubuntu"/>
          <w:b/>
          <w:sz w:val="18"/>
          <w:szCs w:val="18"/>
        </w:rPr>
        <w:t>Zamawiający</w:t>
      </w:r>
      <w:r w:rsidRPr="005A6EE2">
        <w:rPr>
          <w:rFonts w:ascii="Ubuntu Light" w:eastAsiaTheme="minorHAnsi" w:hAnsi="Ubuntu Light" w:cs="Ubuntu"/>
          <w:sz w:val="18"/>
          <w:szCs w:val="18"/>
        </w:rPr>
        <w:t xml:space="preserve"> jest również uprawniony do potrącenia kar umownych z przysługującego </w:t>
      </w:r>
      <w:r w:rsidRPr="00C46CA3">
        <w:rPr>
          <w:rFonts w:ascii="Ubuntu Light" w:eastAsiaTheme="minorHAnsi" w:hAnsi="Ubuntu Light" w:cs="Ubuntu"/>
          <w:b/>
          <w:sz w:val="18"/>
          <w:szCs w:val="18"/>
        </w:rPr>
        <w:t xml:space="preserve">Wykonawcy </w:t>
      </w:r>
      <w:r w:rsidRPr="005A6EE2">
        <w:rPr>
          <w:rFonts w:ascii="Ubuntu Light" w:eastAsiaTheme="minorHAnsi" w:hAnsi="Ubuntu Light" w:cs="Ubuntu"/>
          <w:sz w:val="18"/>
          <w:szCs w:val="18"/>
        </w:rPr>
        <w:t xml:space="preserve">wynagrodzenia. </w:t>
      </w:r>
    </w:p>
    <w:p w14:paraId="7368FA13" w14:textId="30D565A2"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34616F">
        <w:rPr>
          <w:rFonts w:ascii="Ubuntu Light" w:eastAsiaTheme="minorHAnsi" w:hAnsi="Ubuntu Light" w:cs="Ubuntu"/>
          <w:b/>
          <w:sz w:val="18"/>
          <w:szCs w:val="18"/>
        </w:rPr>
        <w:t xml:space="preserve">Zamawiający </w:t>
      </w:r>
      <w:r w:rsidRPr="005A6EE2">
        <w:rPr>
          <w:rFonts w:ascii="Ubuntu Light" w:eastAsiaTheme="minorHAnsi" w:hAnsi="Ubuntu Light" w:cs="Ubuntu"/>
          <w:sz w:val="18"/>
          <w:szCs w:val="18"/>
        </w:rPr>
        <w:t>zastrzega sobie prawo dochodzenia odszkodowania uzupełniającego przewyższającego kary</w:t>
      </w:r>
      <w:r w:rsidR="00764D76">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umowne wskazane w niniejszym paragrafie. </w:t>
      </w:r>
    </w:p>
    <w:p w14:paraId="4B932F07" w14:textId="77777777" w:rsidR="00D835F2"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C46CA3">
        <w:rPr>
          <w:rFonts w:ascii="Ubuntu Light" w:eastAsiaTheme="minorHAnsi" w:hAnsi="Ubuntu Light" w:cs="Ubuntu"/>
          <w:b/>
          <w:sz w:val="18"/>
          <w:szCs w:val="18"/>
        </w:rPr>
        <w:t>Wykonawca</w:t>
      </w:r>
      <w:r w:rsidRPr="005A6EE2">
        <w:rPr>
          <w:rFonts w:ascii="Ubuntu Light" w:eastAsiaTheme="minorHAnsi" w:hAnsi="Ubuntu Light" w:cs="Ubuntu"/>
          <w:sz w:val="18"/>
          <w:szCs w:val="18"/>
        </w:rPr>
        <w:t xml:space="preserve"> zrzeka się wszelkich roszczeń z tytułu nie</w:t>
      </w:r>
      <w:r w:rsidR="00764D76">
        <w:rPr>
          <w:rFonts w:ascii="Ubuntu Light" w:eastAsiaTheme="minorHAnsi" w:hAnsi="Ubuntu Light" w:cs="Ubuntu"/>
          <w:sz w:val="18"/>
          <w:szCs w:val="18"/>
        </w:rPr>
        <w:t xml:space="preserve"> </w:t>
      </w:r>
      <w:r w:rsidRPr="005A6EE2">
        <w:rPr>
          <w:rFonts w:ascii="Ubuntu Light" w:eastAsiaTheme="minorHAnsi" w:hAnsi="Ubuntu Light" w:cs="Ubuntu"/>
          <w:sz w:val="18"/>
          <w:szCs w:val="18"/>
        </w:rPr>
        <w:t>wykorzystania w trakcie trwania umowy pełnej ilości przedmiotu umowy określonej w załączniku nr 2 do</w:t>
      </w:r>
      <w:r w:rsidR="00764D76">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niniejszej umowy, w szczególności roszczenia </w:t>
      </w:r>
    </w:p>
    <w:p w14:paraId="1D4EA3D7" w14:textId="2FC8F607" w:rsidR="00B229EA" w:rsidRDefault="00B229EA" w:rsidP="00D835F2">
      <w:pPr>
        <w:pStyle w:val="Akapitzlist"/>
        <w:autoSpaceDE w:val="0"/>
        <w:autoSpaceDN w:val="0"/>
        <w:adjustRightInd w:val="0"/>
        <w:spacing w:line="360" w:lineRule="auto"/>
        <w:ind w:left="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o wynagrodzenie czy odszkodowanie. </w:t>
      </w:r>
    </w:p>
    <w:p w14:paraId="6CF0292C" w14:textId="58143805" w:rsidR="00B229EA"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t xml:space="preserve">W przypadku, gdy </w:t>
      </w:r>
      <w:r w:rsidRPr="00C46CA3">
        <w:rPr>
          <w:rFonts w:ascii="Ubuntu Light" w:eastAsiaTheme="minorHAnsi" w:hAnsi="Ubuntu Light" w:cs="Ubuntu"/>
          <w:b/>
          <w:sz w:val="18"/>
          <w:szCs w:val="18"/>
        </w:rPr>
        <w:t>Wykonaw</w:t>
      </w:r>
      <w:r w:rsidRPr="00C46CA3">
        <w:rPr>
          <w:rFonts w:ascii="Ubuntu Light" w:eastAsiaTheme="minorHAnsi" w:hAnsi="Ubuntu Light" w:cs="Ubuntu"/>
          <w:sz w:val="18"/>
          <w:szCs w:val="18"/>
        </w:rPr>
        <w:t>ca</w:t>
      </w:r>
      <w:r w:rsidRPr="005A6EE2">
        <w:rPr>
          <w:rFonts w:ascii="Ubuntu Light" w:eastAsiaTheme="minorHAnsi" w:hAnsi="Ubuntu Light" w:cs="Ubuntu"/>
          <w:sz w:val="18"/>
          <w:szCs w:val="18"/>
        </w:rPr>
        <w:t xml:space="preserve"> nie dostarczy przedmiotu umowy w terminie określonym, w §3 ust. 2 lub przedmiotu umowy wolnego od wad w terminie określonym w §5 ust. 2, </w:t>
      </w:r>
      <w:r w:rsidRPr="0034616F">
        <w:rPr>
          <w:rFonts w:ascii="Ubuntu Light" w:eastAsiaTheme="minorHAnsi" w:hAnsi="Ubuntu Light" w:cs="Ubuntu"/>
          <w:b/>
          <w:sz w:val="18"/>
          <w:szCs w:val="18"/>
        </w:rPr>
        <w:t xml:space="preserve">Zamawiający </w:t>
      </w:r>
      <w:r w:rsidRPr="005A6EE2">
        <w:rPr>
          <w:rFonts w:ascii="Ubuntu Light" w:eastAsiaTheme="minorHAnsi" w:hAnsi="Ubuntu Light" w:cs="Ubuntu"/>
          <w:sz w:val="18"/>
          <w:szCs w:val="18"/>
        </w:rPr>
        <w:t xml:space="preserve">jest uprawniony do dokonania zakupu od innego dostawcy (tzw. interwencyjnego) przedmiotu umowy, w ilości i asortymencie odpowiadającym zamówieniu złożonemu u </w:t>
      </w:r>
      <w:r w:rsidRPr="00C46CA3">
        <w:rPr>
          <w:rFonts w:ascii="Ubuntu Light" w:eastAsiaTheme="minorHAnsi" w:hAnsi="Ubuntu Light" w:cs="Ubuntu"/>
          <w:b/>
          <w:sz w:val="18"/>
          <w:szCs w:val="18"/>
        </w:rPr>
        <w:t xml:space="preserve">Wykonawcy. </w:t>
      </w:r>
      <w:r w:rsidRPr="005A6EE2">
        <w:rPr>
          <w:rFonts w:ascii="Ubuntu Light" w:eastAsiaTheme="minorHAnsi" w:hAnsi="Ubuntu Light" w:cs="Ubuntu"/>
          <w:sz w:val="18"/>
          <w:szCs w:val="18"/>
        </w:rPr>
        <w:t xml:space="preserve">W przypadku braku produktu leczniczego na rynku, będącego przedmiotem umowy, </w:t>
      </w:r>
      <w:r w:rsidRPr="0034616F">
        <w:rPr>
          <w:rFonts w:ascii="Ubuntu Light" w:eastAsiaTheme="minorHAnsi" w:hAnsi="Ubuntu Light" w:cs="Ubuntu"/>
          <w:b/>
          <w:sz w:val="18"/>
          <w:szCs w:val="18"/>
        </w:rPr>
        <w:t xml:space="preserve">Zamawiający </w:t>
      </w:r>
      <w:r w:rsidRPr="005A6EE2">
        <w:rPr>
          <w:rFonts w:ascii="Ubuntu Light" w:eastAsiaTheme="minorHAnsi" w:hAnsi="Ubuntu Light" w:cs="Ubuntu"/>
          <w:sz w:val="18"/>
          <w:szCs w:val="18"/>
        </w:rPr>
        <w:t xml:space="preserve">uprawniony jest do dokonania zakupu u innego dostawcy odpowiednika produktu leczniczego, zawierającego tę samą substancję czynną oraz mającego te same wskazania i tę samą drogę podania przy braku różnic postaci farmaceutycznej. </w:t>
      </w:r>
    </w:p>
    <w:p w14:paraId="5468746B" w14:textId="253B09B5" w:rsidR="00B229EA" w:rsidRDefault="00B229EA" w:rsidP="005A0AFA">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sz w:val="18"/>
          <w:szCs w:val="18"/>
        </w:rPr>
      </w:pPr>
      <w:r w:rsidRPr="005A6EE2">
        <w:rPr>
          <w:rFonts w:ascii="Ubuntu Light" w:eastAsiaTheme="minorHAnsi" w:hAnsi="Ubuntu Light" w:cs="Ubuntu"/>
          <w:sz w:val="18"/>
          <w:szCs w:val="18"/>
        </w:rPr>
        <w:lastRenderedPageBreak/>
        <w:t>W przypadku zakupu, o którym mowa w ust. 11 ulega odpowiedniemu zmniejszeniu asortyment oraz maksymalne ilości określone w specyfikacji asortymentowo-cenowej, stanowiącej załącznik nr 2 do niniejszej</w:t>
      </w:r>
      <w:r w:rsidR="00764D76">
        <w:rPr>
          <w:rFonts w:ascii="Ubuntu Light" w:eastAsiaTheme="minorHAnsi" w:hAnsi="Ubuntu Light" w:cs="Ubuntu"/>
          <w:sz w:val="18"/>
          <w:szCs w:val="18"/>
        </w:rPr>
        <w:t xml:space="preserve"> </w:t>
      </w:r>
      <w:r w:rsidRPr="005A6EE2">
        <w:rPr>
          <w:rFonts w:ascii="Ubuntu Light" w:eastAsiaTheme="minorHAnsi" w:hAnsi="Ubuntu Light" w:cs="Ubuntu"/>
          <w:sz w:val="18"/>
          <w:szCs w:val="18"/>
        </w:rPr>
        <w:t xml:space="preserve">umowy. </w:t>
      </w:r>
    </w:p>
    <w:p w14:paraId="46471B64" w14:textId="2A240B8E" w:rsidR="00B229EA" w:rsidRPr="0034616F" w:rsidRDefault="00B229EA" w:rsidP="00902C4E">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b/>
          <w:sz w:val="18"/>
          <w:szCs w:val="18"/>
        </w:rPr>
      </w:pPr>
      <w:r w:rsidRPr="005A6EE2">
        <w:rPr>
          <w:rFonts w:ascii="Ubuntu Light" w:eastAsiaTheme="minorHAnsi" w:hAnsi="Ubuntu Light" w:cs="Ubuntu"/>
          <w:sz w:val="18"/>
          <w:szCs w:val="18"/>
        </w:rPr>
        <w:t>Niezależnie od uprawnienia do dochodzenia kar umownych, o których mowa w niniejszym paragrafie,</w:t>
      </w:r>
      <w:r w:rsidR="00764D76">
        <w:rPr>
          <w:rFonts w:ascii="Ubuntu Light" w:eastAsiaTheme="minorHAnsi" w:hAnsi="Ubuntu Light" w:cs="Ubuntu"/>
          <w:sz w:val="18"/>
          <w:szCs w:val="18"/>
        </w:rPr>
        <w:br/>
      </w:r>
      <w:r w:rsidRPr="005A6EE2">
        <w:rPr>
          <w:rFonts w:ascii="Ubuntu Light" w:eastAsiaTheme="minorHAnsi" w:hAnsi="Ubuntu Light" w:cs="Ubuntu"/>
          <w:sz w:val="18"/>
          <w:szCs w:val="18"/>
        </w:rPr>
        <w:t xml:space="preserve">w przypadku dokonania zakupu, na podstawie ust. 11, </w:t>
      </w:r>
      <w:r w:rsidRPr="0034616F">
        <w:rPr>
          <w:rFonts w:ascii="Ubuntu Light" w:eastAsiaTheme="minorHAnsi" w:hAnsi="Ubuntu Light" w:cs="Ubuntu"/>
          <w:b/>
          <w:sz w:val="18"/>
          <w:szCs w:val="18"/>
        </w:rPr>
        <w:t xml:space="preserve">Zamawiający </w:t>
      </w:r>
      <w:r w:rsidRPr="005A6EE2">
        <w:rPr>
          <w:rFonts w:ascii="Ubuntu Light" w:eastAsiaTheme="minorHAnsi" w:hAnsi="Ubuntu Light" w:cs="Ubuntu"/>
          <w:sz w:val="18"/>
          <w:szCs w:val="18"/>
        </w:rPr>
        <w:t xml:space="preserve">jest uprawniony do dochodzenia od </w:t>
      </w:r>
      <w:r w:rsidRPr="00C46CA3">
        <w:rPr>
          <w:rFonts w:ascii="Ubuntu Light" w:eastAsiaTheme="minorHAnsi" w:hAnsi="Ubuntu Light" w:cs="Ubuntu"/>
          <w:b/>
          <w:sz w:val="18"/>
          <w:szCs w:val="18"/>
        </w:rPr>
        <w:t>Wykonawcy</w:t>
      </w:r>
      <w:r w:rsidRPr="005A6EE2">
        <w:rPr>
          <w:rFonts w:ascii="Ubuntu Light" w:eastAsiaTheme="minorHAnsi" w:hAnsi="Ubuntu Light" w:cs="Ubuntu"/>
          <w:sz w:val="18"/>
          <w:szCs w:val="18"/>
        </w:rPr>
        <w:t xml:space="preserve"> zwrotu różnicy pomiędzy ceną przedmiotu umowy, wynikającą z specyfikacji asortymentowo-cenowej, stanowiącej załącznik nr 2 do niniejszej umowy, a ceną zakupu dokonanego na podstawie ust. 11 oraz kosztów transportu przedmiotu zamówienia do </w:t>
      </w:r>
      <w:r w:rsidRPr="0034616F">
        <w:rPr>
          <w:rFonts w:ascii="Ubuntu Light" w:eastAsiaTheme="minorHAnsi" w:hAnsi="Ubuntu Light" w:cs="Ubuntu"/>
          <w:b/>
          <w:sz w:val="18"/>
          <w:szCs w:val="18"/>
        </w:rPr>
        <w:t xml:space="preserve">Zamawiającego. </w:t>
      </w:r>
    </w:p>
    <w:p w14:paraId="0AF786B5" w14:textId="592AB71B" w:rsidR="00582BD7" w:rsidRPr="002F7F2A" w:rsidRDefault="00B229EA" w:rsidP="007B7D5D">
      <w:pPr>
        <w:pStyle w:val="Akapitzlist"/>
        <w:numPr>
          <w:ilvl w:val="0"/>
          <w:numId w:val="7"/>
        </w:numPr>
        <w:autoSpaceDE w:val="0"/>
        <w:autoSpaceDN w:val="0"/>
        <w:adjustRightInd w:val="0"/>
        <w:spacing w:line="360" w:lineRule="auto"/>
        <w:ind w:left="284" w:hanging="284"/>
        <w:jc w:val="both"/>
        <w:rPr>
          <w:rFonts w:ascii="Ubuntu Light" w:eastAsiaTheme="minorHAnsi" w:hAnsi="Ubuntu Light" w:cs="Ubuntu"/>
          <w:b/>
          <w:sz w:val="18"/>
          <w:szCs w:val="18"/>
        </w:rPr>
      </w:pPr>
      <w:r w:rsidRPr="008542CC">
        <w:rPr>
          <w:rFonts w:ascii="Ubuntu Light" w:eastAsiaTheme="minorHAnsi" w:hAnsi="Ubuntu Light" w:cs="Ubuntu"/>
          <w:sz w:val="18"/>
          <w:szCs w:val="18"/>
        </w:rPr>
        <w:t xml:space="preserve">Odstąpienie od umowy przez </w:t>
      </w:r>
      <w:r w:rsidRPr="0034616F">
        <w:rPr>
          <w:rFonts w:ascii="Ubuntu Light" w:eastAsiaTheme="minorHAnsi" w:hAnsi="Ubuntu Light" w:cs="Ubuntu"/>
          <w:b/>
          <w:sz w:val="18"/>
          <w:szCs w:val="18"/>
        </w:rPr>
        <w:t>Zamawiającego</w:t>
      </w:r>
      <w:r w:rsidRPr="008542CC">
        <w:rPr>
          <w:rFonts w:ascii="Ubuntu Light" w:eastAsiaTheme="minorHAnsi" w:hAnsi="Ubuntu Light" w:cs="Ubuntu"/>
          <w:sz w:val="18"/>
          <w:szCs w:val="18"/>
        </w:rPr>
        <w:t xml:space="preserve"> lub </w:t>
      </w:r>
      <w:r w:rsidRPr="00C46CA3">
        <w:rPr>
          <w:rFonts w:ascii="Ubuntu Light" w:eastAsiaTheme="minorHAnsi" w:hAnsi="Ubuntu Light" w:cs="Ubuntu"/>
          <w:b/>
          <w:sz w:val="18"/>
          <w:szCs w:val="18"/>
        </w:rPr>
        <w:t>Wykonawcę</w:t>
      </w:r>
      <w:r w:rsidRPr="008542CC">
        <w:rPr>
          <w:rFonts w:ascii="Ubuntu Light" w:eastAsiaTheme="minorHAnsi" w:hAnsi="Ubuntu Light" w:cs="Ubuntu"/>
          <w:sz w:val="18"/>
          <w:szCs w:val="18"/>
        </w:rPr>
        <w:t xml:space="preserve"> nie powoduje wygaśnięcia obowiązku </w:t>
      </w:r>
      <w:r w:rsidRPr="00C46CA3">
        <w:rPr>
          <w:rFonts w:ascii="Ubuntu Light" w:eastAsiaTheme="minorHAnsi" w:hAnsi="Ubuntu Light" w:cs="Ubuntu"/>
          <w:b/>
          <w:sz w:val="18"/>
          <w:szCs w:val="18"/>
        </w:rPr>
        <w:t>Wykonawcy</w:t>
      </w:r>
      <w:r w:rsidRPr="008542CC">
        <w:rPr>
          <w:rFonts w:ascii="Ubuntu Light" w:eastAsiaTheme="minorHAnsi" w:hAnsi="Ubuntu Light" w:cs="Ubuntu"/>
          <w:sz w:val="18"/>
          <w:szCs w:val="18"/>
        </w:rPr>
        <w:t xml:space="preserve"> zapłaty ewentualnych kar umownych powstałych i obliczonych zgodnie z postanowieniami niniejszego paragrafu. </w:t>
      </w:r>
    </w:p>
    <w:p w14:paraId="6D02859B" w14:textId="65ACE756" w:rsidR="002F7F2A" w:rsidRPr="002F7F2A" w:rsidRDefault="002F7F2A" w:rsidP="002F7F2A">
      <w:pPr>
        <w:autoSpaceDE w:val="0"/>
        <w:autoSpaceDN w:val="0"/>
        <w:adjustRightInd w:val="0"/>
        <w:spacing w:line="360" w:lineRule="auto"/>
        <w:jc w:val="both"/>
        <w:rPr>
          <w:rFonts w:ascii="Ubuntu Light" w:eastAsiaTheme="minorHAnsi" w:hAnsi="Ubuntu Light" w:cs="Ubuntu"/>
          <w:b/>
          <w:sz w:val="18"/>
          <w:szCs w:val="18"/>
        </w:rPr>
      </w:pPr>
    </w:p>
    <w:p w14:paraId="35313119" w14:textId="5403BD76" w:rsidR="00582BD7" w:rsidRPr="004D0817" w:rsidRDefault="005A0AFA" w:rsidP="001D2780">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r w:rsidRPr="004D0817">
        <w:rPr>
          <w:rFonts w:ascii="Ubuntu Light" w:eastAsiaTheme="minorHAnsi" w:hAnsi="Ubuntu Light" w:cs="Ubuntu"/>
          <w:b/>
          <w:sz w:val="18"/>
          <w:szCs w:val="18"/>
          <w:lang w:eastAsia="en-US"/>
        </w:rPr>
        <w:t>§</w:t>
      </w:r>
      <w:r w:rsidR="007B7D5D">
        <w:rPr>
          <w:rFonts w:ascii="Ubuntu Light" w:eastAsiaTheme="minorHAnsi" w:hAnsi="Ubuntu Light" w:cs="Ubuntu"/>
          <w:b/>
          <w:sz w:val="18"/>
          <w:szCs w:val="18"/>
          <w:lang w:eastAsia="en-US"/>
        </w:rPr>
        <w:t>7</w:t>
      </w:r>
    </w:p>
    <w:p w14:paraId="76C212DA" w14:textId="7BE2E249" w:rsidR="00B229EA" w:rsidRPr="004D0817" w:rsidRDefault="00B229EA" w:rsidP="001D2780">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INFORMACJA O PRZETWARZANIU DANYCH OSOBOWYCH</w:t>
      </w:r>
    </w:p>
    <w:p w14:paraId="0E5A2105" w14:textId="4415AD30" w:rsidR="00B229EA" w:rsidRDefault="00B229EA" w:rsidP="00902C4E">
      <w:pPr>
        <w:pStyle w:val="Akapitzlist"/>
        <w:numPr>
          <w:ilvl w:val="1"/>
          <w:numId w:val="8"/>
        </w:numPr>
        <w:autoSpaceDE w:val="0"/>
        <w:autoSpaceDN w:val="0"/>
        <w:adjustRightInd w:val="0"/>
        <w:spacing w:line="360" w:lineRule="auto"/>
        <w:ind w:left="284" w:hanging="284"/>
        <w:jc w:val="both"/>
        <w:rPr>
          <w:rFonts w:ascii="Ubuntu Light" w:eastAsiaTheme="minorHAnsi" w:hAnsi="Ubuntu Light" w:cs="Ubuntu"/>
          <w:sz w:val="18"/>
          <w:szCs w:val="18"/>
        </w:rPr>
      </w:pPr>
      <w:r w:rsidRPr="001D2780">
        <w:rPr>
          <w:rFonts w:ascii="Ubuntu Light" w:eastAsiaTheme="minorHAnsi" w:hAnsi="Ubuntu Light" w:cs="Ubuntu"/>
          <w:sz w:val="18"/>
          <w:szCs w:val="18"/>
        </w:rPr>
        <w:t xml:space="preserve">Górnośląskie Centrum Zdrowia Dziecka im. św. Jana Pawła II Samodzielny Publiczny Szpital Kliniczny Nr 6 Śląskiego Uniwersytetu Medycznego w Katowicach (Szpital) jest administratorem danych osobowych osób uprawnionych do reprezentowania </w:t>
      </w:r>
      <w:r w:rsidRPr="00A04C13">
        <w:rPr>
          <w:rFonts w:ascii="Ubuntu Light" w:eastAsiaTheme="minorHAnsi" w:hAnsi="Ubuntu Light" w:cs="Ubuntu"/>
          <w:b/>
          <w:sz w:val="18"/>
          <w:szCs w:val="18"/>
        </w:rPr>
        <w:t>Strony</w:t>
      </w:r>
      <w:r w:rsidRPr="001D2780">
        <w:rPr>
          <w:rFonts w:ascii="Ubuntu Light" w:eastAsiaTheme="minorHAnsi" w:hAnsi="Ubuntu Light" w:cs="Ubuntu"/>
          <w:sz w:val="18"/>
          <w:szCs w:val="18"/>
        </w:rPr>
        <w:t xml:space="preserve"> umowy i wskazanych przez nią do kontaktu, a także danych osobowych </w:t>
      </w:r>
      <w:r w:rsidRPr="00A04C13">
        <w:rPr>
          <w:rFonts w:ascii="Ubuntu Light" w:eastAsiaTheme="minorHAnsi" w:hAnsi="Ubuntu Light" w:cs="Ubuntu"/>
          <w:b/>
          <w:sz w:val="18"/>
          <w:szCs w:val="18"/>
        </w:rPr>
        <w:t xml:space="preserve">Strony </w:t>
      </w:r>
      <w:r w:rsidRPr="001D2780">
        <w:rPr>
          <w:rFonts w:ascii="Ubuntu Light" w:eastAsiaTheme="minorHAnsi" w:hAnsi="Ubuntu Light" w:cs="Ubuntu"/>
          <w:sz w:val="18"/>
          <w:szCs w:val="18"/>
        </w:rPr>
        <w:t xml:space="preserve">umowy, jeżeli jest ona osobą fizyczną. Przetwarzanie danych identyfikacyjnych oraz kontaktowych tych osób jest niezbędne do wykonania umowy, wypełnienia obowiązków prawnych ciążących na Szpitalu oraz ustalenia, dochodzenia lub obrony roszczeń. Dane osobowe będą przechowywane przez okres trwania umowy, a po jej zakończeniu do czasu przedawnienia wynikających z umowy roszczeń, chyba że przepisy nakładają na Szpital obowiązek dłuższej archiwizacji danych. Dane osobowe mogą zostać udostępnione wnioskującym o informację publiczną w trybie dostępu do informacji publicznej, podmiotom sprawującym kontrolę lub nadzór nad Szpitalem, a także podmiotom świadczącym usługi na rzecz Szpitala, w szczególności usługi bankowe, pocztowe, doradcze, audytowe, informatyczne, archiwizacji i niszczenia dokumentów. Osobie, której dane dotyczą przysługuje prawo żądania dostępu do swoich danych, ich sprostowania, usunięcia lub ograniczenia przetwarzania, a także wniesienia sprzeciwu wobec przetwarzania jej danych osobowych. W celu zrealizowania tych praw należy skontaktować się z Inspektorem Ochrony Danych: e-mail iodo@gczd.katowice.pl lub tel. 032 2071620. Niezależnie od wskazanych wyżej praw, można złożyć skargę na Szpital do Prezesa Urzędu Ochrony Danych Osobowych. </w:t>
      </w:r>
    </w:p>
    <w:p w14:paraId="32B17EFB" w14:textId="55CFE317" w:rsidR="00B229EA" w:rsidRPr="00764D76" w:rsidRDefault="00B229EA" w:rsidP="00764D76">
      <w:pPr>
        <w:pStyle w:val="Akapitzlist"/>
        <w:numPr>
          <w:ilvl w:val="1"/>
          <w:numId w:val="8"/>
        </w:numPr>
        <w:autoSpaceDE w:val="0"/>
        <w:autoSpaceDN w:val="0"/>
        <w:adjustRightInd w:val="0"/>
        <w:spacing w:line="360" w:lineRule="auto"/>
        <w:ind w:left="284" w:hanging="284"/>
        <w:jc w:val="both"/>
        <w:rPr>
          <w:rFonts w:ascii="Ubuntu Light" w:eastAsiaTheme="minorHAnsi" w:hAnsi="Ubuntu Light" w:cs="Ubuntu"/>
          <w:sz w:val="18"/>
          <w:szCs w:val="18"/>
        </w:rPr>
      </w:pPr>
      <w:r w:rsidRPr="00A04C13">
        <w:rPr>
          <w:rFonts w:ascii="Ubuntu Light" w:eastAsiaTheme="minorHAnsi" w:hAnsi="Ubuntu Light" w:cs="Ubuntu"/>
          <w:b/>
          <w:sz w:val="18"/>
          <w:szCs w:val="18"/>
        </w:rPr>
        <w:t>Strona</w:t>
      </w:r>
      <w:r w:rsidRPr="001B57A4">
        <w:rPr>
          <w:rFonts w:ascii="Ubuntu Light" w:eastAsiaTheme="minorHAnsi" w:hAnsi="Ubuntu Light" w:cs="Ubuntu"/>
          <w:sz w:val="18"/>
          <w:szCs w:val="18"/>
        </w:rPr>
        <w:t xml:space="preserve"> umowy zobowiązuje się do udzielenia wsparcia Szpitalowi w zakresie realizacji obowiązku</w:t>
      </w:r>
      <w:r w:rsid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informacyjnego, o którym mowa w art. 14 rozporządzenia Parlamentu Europejskiego i Rady (UE) 2016/679</w:t>
      </w:r>
      <w:r w:rsidR="00B27EF9" w:rsidRPr="00764D76">
        <w:rPr>
          <w:rFonts w:ascii="Ubuntu Light" w:eastAsiaTheme="minorHAnsi" w:hAnsi="Ubuntu Light" w:cs="Ubuntu"/>
          <w:sz w:val="18"/>
          <w:szCs w:val="18"/>
        </w:rPr>
        <w:t xml:space="preserve"> </w:t>
      </w:r>
      <w:r w:rsidR="00764D76">
        <w:rPr>
          <w:rFonts w:ascii="Ubuntu Light" w:eastAsiaTheme="minorHAnsi" w:hAnsi="Ubuntu Light" w:cs="Ubuntu"/>
          <w:sz w:val="18"/>
          <w:szCs w:val="18"/>
        </w:rPr>
        <w:br/>
      </w:r>
      <w:r w:rsidRPr="00764D76">
        <w:rPr>
          <w:rFonts w:ascii="Ubuntu Light" w:eastAsiaTheme="minorHAnsi" w:hAnsi="Ubuntu Light" w:cs="Ubuntu"/>
          <w:sz w:val="18"/>
          <w:szCs w:val="18"/>
        </w:rPr>
        <w:t>z dnia 27 kwietnia 2016 r. w sprawie ochrony osób fizycznych w związku z przetwarzaniem danych osobowych</w:t>
      </w:r>
      <w:r w:rsidR="00764D76" w:rsidRPr="00764D76">
        <w:rPr>
          <w:rFonts w:ascii="Ubuntu Light" w:eastAsiaTheme="minorHAnsi" w:hAnsi="Ubuntu Light" w:cs="Ubuntu"/>
          <w:sz w:val="18"/>
          <w:szCs w:val="18"/>
        </w:rPr>
        <w:t xml:space="preserve"> </w:t>
      </w:r>
      <w:r w:rsidR="00764D76">
        <w:rPr>
          <w:rFonts w:ascii="Ubuntu Light" w:eastAsiaTheme="minorHAnsi" w:hAnsi="Ubuntu Light" w:cs="Ubuntu"/>
          <w:sz w:val="18"/>
          <w:szCs w:val="18"/>
        </w:rPr>
        <w:br/>
      </w:r>
      <w:r w:rsidRPr="00764D76">
        <w:rPr>
          <w:rFonts w:ascii="Ubuntu Light" w:eastAsiaTheme="minorHAnsi" w:hAnsi="Ubuntu Light" w:cs="Ubuntu"/>
          <w:sz w:val="18"/>
          <w:szCs w:val="18"/>
        </w:rPr>
        <w:t xml:space="preserve">i w sprawie swobodnego przepływu takich danych oraz uchylenia dyrektywy 95/46/WE, poprzez przekazanie informacji o przetwarzaniu danych osobowych z pkt. 1 wszystkim osobom, których dane przekazała Szpitalowi w związku z zawarciem i wykonaniem niniejszej umowy. </w:t>
      </w:r>
    </w:p>
    <w:p w14:paraId="4FEB2954" w14:textId="223FFF0D" w:rsidR="00B229EA" w:rsidRPr="004D0817" w:rsidRDefault="00B229EA" w:rsidP="001B57A4">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bookmarkStart w:id="0" w:name="_Hlk163638302"/>
      <w:r w:rsidRPr="004D0817">
        <w:rPr>
          <w:rFonts w:ascii="Ubuntu Light" w:eastAsiaTheme="minorHAnsi" w:hAnsi="Ubuntu Light" w:cs="Ubuntu"/>
          <w:b/>
          <w:sz w:val="18"/>
          <w:szCs w:val="18"/>
          <w:lang w:eastAsia="en-US"/>
        </w:rPr>
        <w:t>§8</w:t>
      </w:r>
    </w:p>
    <w:p w14:paraId="0B9D6CD0" w14:textId="0C286C0B" w:rsidR="00B229EA" w:rsidRPr="004D0817" w:rsidRDefault="00B229EA" w:rsidP="001B57A4">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WŁAŚCIWOŚĆ SĄDU</w:t>
      </w:r>
    </w:p>
    <w:bookmarkEnd w:id="0"/>
    <w:p w14:paraId="31640D41" w14:textId="302D9C8C" w:rsidR="00B229EA" w:rsidRDefault="00B229EA" w:rsidP="00902C4E">
      <w:pPr>
        <w:pStyle w:val="Akapitzlist"/>
        <w:numPr>
          <w:ilvl w:val="0"/>
          <w:numId w:val="9"/>
        </w:numPr>
        <w:tabs>
          <w:tab w:val="left" w:pos="142"/>
        </w:tabs>
        <w:autoSpaceDE w:val="0"/>
        <w:autoSpaceDN w:val="0"/>
        <w:adjustRightInd w:val="0"/>
        <w:spacing w:line="360" w:lineRule="auto"/>
        <w:ind w:left="284" w:hanging="284"/>
        <w:jc w:val="both"/>
        <w:rPr>
          <w:rFonts w:ascii="Ubuntu Light" w:eastAsiaTheme="minorHAnsi" w:hAnsi="Ubuntu Light" w:cs="Ubuntu"/>
          <w:sz w:val="18"/>
          <w:szCs w:val="18"/>
        </w:rPr>
      </w:pPr>
      <w:r w:rsidRPr="001B57A4">
        <w:rPr>
          <w:rFonts w:ascii="Ubuntu Light" w:eastAsiaTheme="minorHAnsi" w:hAnsi="Ubuntu Light" w:cs="Ubuntu"/>
          <w:sz w:val="18"/>
          <w:szCs w:val="18"/>
        </w:rPr>
        <w:t xml:space="preserve">Wszelkie spory wynikające z niniejszej umowy </w:t>
      </w:r>
      <w:r w:rsidRPr="00A04C13">
        <w:rPr>
          <w:rFonts w:ascii="Ubuntu Light" w:eastAsiaTheme="minorHAnsi" w:hAnsi="Ubuntu Light" w:cs="Ubuntu"/>
          <w:b/>
          <w:sz w:val="18"/>
          <w:szCs w:val="18"/>
        </w:rPr>
        <w:t xml:space="preserve">Strony </w:t>
      </w:r>
      <w:r w:rsidRPr="001B57A4">
        <w:rPr>
          <w:rFonts w:ascii="Ubuntu Light" w:eastAsiaTheme="minorHAnsi" w:hAnsi="Ubuntu Light" w:cs="Ubuntu"/>
          <w:sz w:val="18"/>
          <w:szCs w:val="18"/>
        </w:rPr>
        <w:t xml:space="preserve">będą starały się rozwiązać polubownie. </w:t>
      </w:r>
    </w:p>
    <w:p w14:paraId="665D3819" w14:textId="59ED0A9A" w:rsidR="00B229EA" w:rsidRPr="0034616F" w:rsidRDefault="00B229EA" w:rsidP="00902C4E">
      <w:pPr>
        <w:pStyle w:val="Akapitzlist"/>
        <w:numPr>
          <w:ilvl w:val="0"/>
          <w:numId w:val="9"/>
        </w:numPr>
        <w:tabs>
          <w:tab w:val="left" w:pos="142"/>
        </w:tabs>
        <w:autoSpaceDE w:val="0"/>
        <w:autoSpaceDN w:val="0"/>
        <w:adjustRightInd w:val="0"/>
        <w:spacing w:line="360" w:lineRule="auto"/>
        <w:ind w:left="284" w:hanging="284"/>
        <w:jc w:val="both"/>
        <w:rPr>
          <w:rFonts w:ascii="Ubuntu Light" w:eastAsiaTheme="minorHAnsi" w:hAnsi="Ubuntu Light" w:cs="Ubuntu"/>
          <w:b/>
          <w:sz w:val="18"/>
          <w:szCs w:val="18"/>
        </w:rPr>
      </w:pPr>
      <w:r w:rsidRPr="001B57A4">
        <w:rPr>
          <w:rFonts w:ascii="Ubuntu Light" w:eastAsiaTheme="minorHAnsi" w:hAnsi="Ubuntu Light" w:cs="Ubuntu"/>
          <w:sz w:val="18"/>
          <w:szCs w:val="18"/>
        </w:rPr>
        <w:t xml:space="preserve">Wszelkie spory, których </w:t>
      </w:r>
      <w:r w:rsidRPr="00A04C13">
        <w:rPr>
          <w:rFonts w:ascii="Ubuntu Light" w:eastAsiaTheme="minorHAnsi" w:hAnsi="Ubuntu Light" w:cs="Ubuntu"/>
          <w:b/>
          <w:sz w:val="18"/>
          <w:szCs w:val="18"/>
        </w:rPr>
        <w:t xml:space="preserve">Strony </w:t>
      </w:r>
      <w:r w:rsidRPr="001B57A4">
        <w:rPr>
          <w:rFonts w:ascii="Ubuntu Light" w:eastAsiaTheme="minorHAnsi" w:hAnsi="Ubuntu Light" w:cs="Ubuntu"/>
          <w:sz w:val="18"/>
          <w:szCs w:val="18"/>
        </w:rPr>
        <w:t xml:space="preserve">nie rozwiążą polubownie będą rozstrzygane według siedziby Sądu właściwego dla </w:t>
      </w:r>
      <w:r w:rsidRPr="0034616F">
        <w:rPr>
          <w:rFonts w:ascii="Ubuntu Light" w:eastAsiaTheme="minorHAnsi" w:hAnsi="Ubuntu Light" w:cs="Ubuntu"/>
          <w:b/>
          <w:sz w:val="18"/>
          <w:szCs w:val="18"/>
        </w:rPr>
        <w:t xml:space="preserve">Zamawiającego. </w:t>
      </w:r>
    </w:p>
    <w:p w14:paraId="4D082B0B" w14:textId="2E88384D" w:rsidR="00785745" w:rsidRDefault="00B229EA" w:rsidP="004A1935">
      <w:pPr>
        <w:pStyle w:val="Akapitzlist"/>
        <w:numPr>
          <w:ilvl w:val="0"/>
          <w:numId w:val="9"/>
        </w:numPr>
        <w:tabs>
          <w:tab w:val="left" w:pos="142"/>
        </w:tabs>
        <w:autoSpaceDE w:val="0"/>
        <w:autoSpaceDN w:val="0"/>
        <w:adjustRightInd w:val="0"/>
        <w:spacing w:line="360" w:lineRule="auto"/>
        <w:ind w:left="284" w:hanging="284"/>
        <w:jc w:val="both"/>
        <w:rPr>
          <w:rFonts w:ascii="Ubuntu Light" w:eastAsiaTheme="minorHAnsi" w:hAnsi="Ubuntu Light" w:cs="Ubuntu"/>
          <w:sz w:val="18"/>
          <w:szCs w:val="18"/>
        </w:rPr>
      </w:pPr>
      <w:r w:rsidRPr="001B57A4">
        <w:rPr>
          <w:rFonts w:ascii="Ubuntu Light" w:eastAsiaTheme="minorHAnsi" w:hAnsi="Ubuntu Light" w:cs="Ubuntu"/>
          <w:sz w:val="18"/>
          <w:szCs w:val="18"/>
        </w:rPr>
        <w:t>W sprawach nieuregulowanych niniejszą umową mają zastosowanie przepisy prawa polskiego, w szczególności Kodeksu Cywilnego, ustawy z dnia 11 września 2019 r. Prawo zamówień publicznych, ustawy z dnia</w:t>
      </w:r>
      <w:r w:rsidR="00764D76">
        <w:rPr>
          <w:rFonts w:ascii="Ubuntu Light" w:eastAsiaTheme="minorHAnsi" w:hAnsi="Ubuntu Light" w:cs="Ubuntu"/>
          <w:sz w:val="18"/>
          <w:szCs w:val="18"/>
        </w:rPr>
        <w:t xml:space="preserve"> </w:t>
      </w:r>
      <w:r w:rsidRPr="001B57A4">
        <w:rPr>
          <w:rFonts w:ascii="Ubuntu Light" w:eastAsiaTheme="minorHAnsi" w:hAnsi="Ubuntu Light" w:cs="Ubuntu"/>
          <w:sz w:val="18"/>
          <w:szCs w:val="18"/>
        </w:rPr>
        <w:t xml:space="preserve">15 kwietnia 2011 r. o działalności leczniczej oraz ustawy z dnia 6 września 2001r. prawo farmaceutyczne. </w:t>
      </w:r>
    </w:p>
    <w:p w14:paraId="3C162DFB" w14:textId="79B111FB" w:rsidR="007B7D5D" w:rsidRPr="004A1935" w:rsidRDefault="007B7D5D" w:rsidP="007B7D5D">
      <w:pPr>
        <w:pStyle w:val="Akapitzlist"/>
        <w:tabs>
          <w:tab w:val="left" w:pos="142"/>
        </w:tabs>
        <w:autoSpaceDE w:val="0"/>
        <w:autoSpaceDN w:val="0"/>
        <w:adjustRightInd w:val="0"/>
        <w:spacing w:line="360" w:lineRule="auto"/>
        <w:ind w:left="284"/>
        <w:jc w:val="both"/>
        <w:rPr>
          <w:rFonts w:ascii="Ubuntu Light" w:eastAsiaTheme="minorHAnsi" w:hAnsi="Ubuntu Light" w:cs="Ubuntu"/>
          <w:sz w:val="18"/>
          <w:szCs w:val="18"/>
        </w:rPr>
      </w:pPr>
    </w:p>
    <w:p w14:paraId="7537654A" w14:textId="77387C5E" w:rsidR="00C35717" w:rsidRPr="004D0817" w:rsidRDefault="00C35717" w:rsidP="00C35717">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r w:rsidRPr="004D0817">
        <w:rPr>
          <w:rFonts w:ascii="Ubuntu Light" w:eastAsiaTheme="minorHAnsi" w:hAnsi="Ubuntu Light" w:cs="Ubuntu"/>
          <w:b/>
          <w:sz w:val="18"/>
          <w:szCs w:val="18"/>
          <w:lang w:eastAsia="en-US"/>
        </w:rPr>
        <w:lastRenderedPageBreak/>
        <w:t>§9</w:t>
      </w:r>
    </w:p>
    <w:p w14:paraId="6935AD1C" w14:textId="091B560E" w:rsidR="00C35717" w:rsidRPr="004D0817" w:rsidRDefault="00C35717" w:rsidP="00C35717">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ZAPISY DOTYCZĄCE PROGRAMÓW LEKOWYCH</w:t>
      </w:r>
    </w:p>
    <w:p w14:paraId="2333C95F" w14:textId="118EAAE8" w:rsidR="00C35717" w:rsidRDefault="00920038" w:rsidP="00764D76">
      <w:pPr>
        <w:numPr>
          <w:ilvl w:val="0"/>
          <w:numId w:val="16"/>
        </w:numPr>
        <w:tabs>
          <w:tab w:val="num" w:pos="426"/>
        </w:tabs>
        <w:suppressAutoHyphens w:val="0"/>
        <w:autoSpaceDE w:val="0"/>
        <w:autoSpaceDN w:val="0"/>
        <w:adjustRightInd w:val="0"/>
        <w:spacing w:line="360" w:lineRule="auto"/>
        <w:ind w:left="284" w:hanging="284"/>
        <w:jc w:val="both"/>
        <w:rPr>
          <w:rFonts w:ascii="Ubuntu Light" w:eastAsiaTheme="minorHAnsi" w:hAnsi="Ubuntu Light" w:cs="Ubuntu"/>
          <w:b/>
          <w:sz w:val="18"/>
          <w:szCs w:val="18"/>
          <w:lang w:eastAsia="en-US"/>
        </w:rPr>
      </w:pPr>
      <w:r w:rsidRPr="00920038">
        <w:rPr>
          <w:rFonts w:ascii="Ubuntu Light" w:eastAsiaTheme="minorHAnsi" w:hAnsi="Ubuntu Light" w:cs="Ubuntu"/>
          <w:sz w:val="18"/>
          <w:szCs w:val="18"/>
          <w:lang w:eastAsia="en-US"/>
        </w:rPr>
        <w:t>W przypadku wprowadzenia przez Ministerstwo Zdrowia nowych limitów finansowania, na skutek wydania Obwieszczenia Ministra Zdrowia w sprawie wykazu refundowanych leków, środków spożywczych specjalnego przeznaczenia żywieniowego oraz wyrobów medycznych, zgodnie z art. 9 oraz art. 37 ustawy z dnia 12 maja 2011 r. o refundacji leków, środków spożywczych specjalnego przeznaczenia żywieniowego oraz wyrobów medycznych, powodującego obniżenie dotychczasowych limitów</w:t>
      </w:r>
      <w:r w:rsidR="00C35717" w:rsidRPr="00C35717">
        <w:rPr>
          <w:rFonts w:ascii="Ubuntu Light" w:eastAsiaTheme="minorHAnsi" w:hAnsi="Ubuntu Light" w:cs="Ubuntu"/>
          <w:sz w:val="18"/>
          <w:szCs w:val="18"/>
          <w:lang w:eastAsia="en-US"/>
        </w:rPr>
        <w:t xml:space="preserve">: </w:t>
      </w:r>
    </w:p>
    <w:p w14:paraId="22B455E6" w14:textId="4983F6F4" w:rsidR="00DF6187" w:rsidRPr="00DF10CE" w:rsidRDefault="00C35717" w:rsidP="00DF6187">
      <w:pPr>
        <w:pStyle w:val="Akapitzlist"/>
        <w:numPr>
          <w:ilvl w:val="0"/>
          <w:numId w:val="21"/>
        </w:numPr>
        <w:autoSpaceDE w:val="0"/>
        <w:autoSpaceDN w:val="0"/>
        <w:adjustRightInd w:val="0"/>
        <w:spacing w:line="360" w:lineRule="auto"/>
        <w:ind w:left="568" w:hanging="284"/>
        <w:jc w:val="both"/>
        <w:rPr>
          <w:rFonts w:ascii="Ubuntu Light" w:eastAsiaTheme="minorHAnsi" w:hAnsi="Ubuntu Light" w:cs="Ubuntu"/>
          <w:b/>
          <w:sz w:val="18"/>
          <w:szCs w:val="18"/>
        </w:rPr>
      </w:pPr>
      <w:r w:rsidRPr="00C35717">
        <w:rPr>
          <w:rFonts w:ascii="Ubuntu Light" w:eastAsiaTheme="minorHAnsi" w:hAnsi="Ubuntu Light" w:cs="Ubuntu"/>
          <w:sz w:val="18"/>
          <w:szCs w:val="18"/>
        </w:rPr>
        <w:t>z dniem, w którym zmiany limitów zaczną obowiązywać, obniżeniu ulegają ceny określone w umowie wyższe od kwoty limitu do kwoty określonej jako limit finansowania z konieczności</w:t>
      </w:r>
      <w:r w:rsidR="00764D76">
        <w:rPr>
          <w:rFonts w:ascii="Ubuntu Light" w:eastAsiaTheme="minorHAnsi" w:hAnsi="Ubuntu Light" w:cs="Ubuntu"/>
          <w:sz w:val="18"/>
          <w:szCs w:val="18"/>
        </w:rPr>
        <w:t>ą</w:t>
      </w:r>
      <w:r w:rsidRPr="00C35717">
        <w:rPr>
          <w:rFonts w:ascii="Ubuntu Light" w:eastAsiaTheme="minorHAnsi" w:hAnsi="Ubuntu Light" w:cs="Ubuntu"/>
          <w:sz w:val="18"/>
          <w:szCs w:val="18"/>
        </w:rPr>
        <w:t xml:space="preserve"> podpis</w:t>
      </w:r>
      <w:r w:rsidR="00764D76">
        <w:rPr>
          <w:rFonts w:ascii="Ubuntu Light" w:eastAsiaTheme="minorHAnsi" w:hAnsi="Ubuntu Light" w:cs="Ubuntu"/>
          <w:sz w:val="18"/>
          <w:szCs w:val="18"/>
        </w:rPr>
        <w:t>ania</w:t>
      </w:r>
      <w:r w:rsidRPr="00C35717">
        <w:rPr>
          <w:rFonts w:ascii="Ubuntu Light" w:eastAsiaTheme="minorHAnsi" w:hAnsi="Ubuntu Light" w:cs="Ubuntu"/>
          <w:sz w:val="18"/>
          <w:szCs w:val="18"/>
        </w:rPr>
        <w:t xml:space="preserve"> przez strony aneksu do umowy;</w:t>
      </w:r>
    </w:p>
    <w:p w14:paraId="2F01A2CF" w14:textId="4F5CF12A" w:rsidR="00C35717" w:rsidRPr="00764D76" w:rsidRDefault="00920038" w:rsidP="00764D76">
      <w:pPr>
        <w:pStyle w:val="Akapitzlist"/>
        <w:numPr>
          <w:ilvl w:val="0"/>
          <w:numId w:val="21"/>
        </w:numPr>
        <w:autoSpaceDE w:val="0"/>
        <w:autoSpaceDN w:val="0"/>
        <w:adjustRightInd w:val="0"/>
        <w:spacing w:line="360" w:lineRule="auto"/>
        <w:ind w:left="568" w:hanging="284"/>
        <w:jc w:val="both"/>
        <w:rPr>
          <w:rFonts w:ascii="Ubuntu Light" w:eastAsiaTheme="minorHAnsi" w:hAnsi="Ubuntu Light" w:cs="Ubuntu"/>
          <w:b/>
          <w:sz w:val="18"/>
          <w:szCs w:val="18"/>
        </w:rPr>
      </w:pPr>
      <w:r w:rsidRPr="00764D76">
        <w:rPr>
          <w:rFonts w:ascii="Ubuntu Light" w:eastAsiaTheme="minorHAnsi" w:hAnsi="Ubuntu Light" w:cs="Ubuntu"/>
          <w:sz w:val="18"/>
          <w:szCs w:val="18"/>
        </w:rPr>
        <w:t>dopuszcza się możliwość zmiany umowy polegającej na obniżeniu ceny określonej w umowie, wyższej od kwoty nowego limitu, na równą lub niższą od nowego limitu finansowania i jednoczesnej zmianie oferowanego leku (wraz z wszelkimi konsekwencjami ilościowymi i rachunkowymi) na lek zawierający tę samą substancję czynną, którego cena będzie mieścić się w nowym limicie finansowania w obowiązującym Obwieszczeniu Ministra Zdrowia. W wyniku niniejszych zmian nie może ulec zwiększeniu ilość</w:t>
      </w:r>
      <w:r w:rsidR="00764D76"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zamawianego leku</w:t>
      </w:r>
      <w:r w:rsidR="00C35717" w:rsidRPr="00764D76">
        <w:rPr>
          <w:rFonts w:ascii="Ubuntu Light" w:eastAsiaTheme="minorHAnsi" w:hAnsi="Ubuntu Light" w:cs="Ubuntu"/>
          <w:sz w:val="18"/>
          <w:szCs w:val="18"/>
        </w:rPr>
        <w:t xml:space="preserve">. </w:t>
      </w:r>
    </w:p>
    <w:p w14:paraId="0F0A5E8E" w14:textId="235EA164" w:rsidR="00C35717" w:rsidRPr="00C35717" w:rsidRDefault="00920038" w:rsidP="00C35717">
      <w:pPr>
        <w:pStyle w:val="Akapitzlist"/>
        <w:numPr>
          <w:ilvl w:val="0"/>
          <w:numId w:val="16"/>
        </w:numPr>
        <w:autoSpaceDE w:val="0"/>
        <w:autoSpaceDN w:val="0"/>
        <w:adjustRightInd w:val="0"/>
        <w:spacing w:line="360" w:lineRule="auto"/>
        <w:ind w:left="284" w:hanging="284"/>
        <w:jc w:val="both"/>
        <w:rPr>
          <w:rFonts w:ascii="Ubuntu Light" w:eastAsiaTheme="minorHAnsi" w:hAnsi="Ubuntu Light" w:cs="Ubuntu"/>
          <w:b/>
          <w:sz w:val="18"/>
          <w:szCs w:val="18"/>
        </w:rPr>
      </w:pPr>
      <w:r w:rsidRPr="00920038">
        <w:rPr>
          <w:rFonts w:ascii="Ubuntu Light" w:eastAsiaTheme="minorHAnsi" w:hAnsi="Ubuntu Light" w:cs="Ubuntu"/>
          <w:sz w:val="18"/>
          <w:szCs w:val="18"/>
        </w:rPr>
        <w:t>W przypadku wprowadzenia przez Ministra Zdrowia do wykazu nowych postaci leku dotychczas nie objętych wykazem, na skutek wydania Obwieszczenia Ministra Zdrowia w sprawie wykazu refundowanych leków, środków spożywczych specjalnego przeznaczenia żywieniowego oraz wyrobów medycznych, zgodnie z art. 9 oraz art. 37 ustawy z dnia 12 maja 2011 r. o refundacji leków, środków spożywczych specjalnego przeznaczenia żywieniowego oraz wyrobów medycznych, powodującego, że wykazem została objęta nowa postać leku, który jest przedmiotem umowy dopuszcza się następujące zmiany umowy</w:t>
      </w:r>
      <w:r w:rsidR="00C35717" w:rsidRPr="00C35717">
        <w:rPr>
          <w:rFonts w:ascii="Ubuntu Light" w:eastAsiaTheme="minorHAnsi" w:hAnsi="Ubuntu Light" w:cs="Ubuntu"/>
          <w:sz w:val="18"/>
          <w:szCs w:val="18"/>
        </w:rPr>
        <w:t xml:space="preserve">: </w:t>
      </w:r>
    </w:p>
    <w:p w14:paraId="66D60A30" w14:textId="77777777" w:rsidR="00764D76" w:rsidRPr="00764D76" w:rsidRDefault="00920038" w:rsidP="00764D76">
      <w:pPr>
        <w:pStyle w:val="Akapitzlist"/>
        <w:numPr>
          <w:ilvl w:val="0"/>
          <w:numId w:val="22"/>
        </w:numPr>
        <w:autoSpaceDE w:val="0"/>
        <w:autoSpaceDN w:val="0"/>
        <w:adjustRightInd w:val="0"/>
        <w:spacing w:line="360" w:lineRule="auto"/>
        <w:ind w:left="568" w:hanging="284"/>
        <w:jc w:val="both"/>
        <w:rPr>
          <w:rFonts w:ascii="Ubuntu Light" w:eastAsiaTheme="minorHAnsi" w:hAnsi="Ubuntu Light" w:cs="Ubuntu"/>
          <w:b/>
          <w:sz w:val="18"/>
          <w:szCs w:val="18"/>
        </w:rPr>
      </w:pPr>
      <w:r w:rsidRPr="00920038">
        <w:rPr>
          <w:rFonts w:ascii="Ubuntu Light" w:eastAsiaTheme="minorHAnsi" w:hAnsi="Ubuntu Light" w:cs="Ubuntu"/>
          <w:sz w:val="18"/>
          <w:szCs w:val="18"/>
        </w:rPr>
        <w:t>z dniem, w którym zmiany zaczną obowiązywać, obniżeniu ulegają ceny określone w umowie, wyższe od kwoty nowego limitu, do kwoty określonej jako nowy limit finansowania z koniecznością podpisania przez strony aneksu do umowy</w:t>
      </w:r>
      <w:r w:rsidR="00C35717" w:rsidRPr="00C35717">
        <w:rPr>
          <w:rFonts w:ascii="Ubuntu Light" w:eastAsiaTheme="minorHAnsi" w:hAnsi="Ubuntu Light" w:cs="Ubuntu"/>
          <w:sz w:val="18"/>
          <w:szCs w:val="18"/>
        </w:rPr>
        <w:t xml:space="preserve">; </w:t>
      </w:r>
    </w:p>
    <w:p w14:paraId="7C7DBBAB" w14:textId="4067BD4D" w:rsidR="00C35717" w:rsidRPr="00764D76" w:rsidRDefault="00920038" w:rsidP="00764D76">
      <w:pPr>
        <w:pStyle w:val="Akapitzlist"/>
        <w:numPr>
          <w:ilvl w:val="0"/>
          <w:numId w:val="22"/>
        </w:numPr>
        <w:autoSpaceDE w:val="0"/>
        <w:autoSpaceDN w:val="0"/>
        <w:adjustRightInd w:val="0"/>
        <w:spacing w:line="360" w:lineRule="auto"/>
        <w:ind w:left="568" w:hanging="284"/>
        <w:jc w:val="both"/>
        <w:rPr>
          <w:rFonts w:ascii="Ubuntu Light" w:eastAsiaTheme="minorHAnsi" w:hAnsi="Ubuntu Light" w:cs="Ubuntu"/>
          <w:b/>
          <w:sz w:val="18"/>
          <w:szCs w:val="18"/>
        </w:rPr>
      </w:pPr>
      <w:r w:rsidRPr="00764D76">
        <w:rPr>
          <w:rFonts w:ascii="Ubuntu Light" w:eastAsiaTheme="minorHAnsi" w:hAnsi="Ubuntu Light" w:cs="Ubuntu"/>
          <w:sz w:val="18"/>
          <w:szCs w:val="18"/>
        </w:rPr>
        <w:t>poprzez zawarcie pisemnego aneksu polegającego na obniżeniu ceny określonej w umowie do poziomu równego lub niższego od nowego limitu</w:t>
      </w:r>
      <w:r w:rsidR="00C35717" w:rsidRPr="00764D76">
        <w:rPr>
          <w:rFonts w:ascii="Ubuntu Light" w:eastAsiaTheme="minorHAnsi" w:hAnsi="Ubuntu Light" w:cs="Ubuntu"/>
          <w:sz w:val="18"/>
          <w:szCs w:val="18"/>
        </w:rPr>
        <w:t xml:space="preserve">. </w:t>
      </w:r>
    </w:p>
    <w:p w14:paraId="10ABB4FC" w14:textId="77777777" w:rsidR="00D835F2" w:rsidRPr="00D835F2" w:rsidRDefault="00920038" w:rsidP="00C35717">
      <w:pPr>
        <w:pStyle w:val="Akapitzlist"/>
        <w:numPr>
          <w:ilvl w:val="0"/>
          <w:numId w:val="18"/>
        </w:numPr>
        <w:autoSpaceDE w:val="0"/>
        <w:autoSpaceDN w:val="0"/>
        <w:adjustRightInd w:val="0"/>
        <w:spacing w:line="360" w:lineRule="auto"/>
        <w:ind w:left="284" w:hanging="284"/>
        <w:jc w:val="both"/>
        <w:rPr>
          <w:rFonts w:ascii="Ubuntu Light" w:eastAsiaTheme="minorHAnsi" w:hAnsi="Ubuntu Light" w:cs="Ubuntu"/>
          <w:b/>
          <w:sz w:val="18"/>
          <w:szCs w:val="18"/>
        </w:rPr>
      </w:pPr>
      <w:r w:rsidRPr="00920038">
        <w:rPr>
          <w:rFonts w:ascii="Ubuntu Light" w:eastAsiaTheme="minorHAnsi" w:hAnsi="Ubuntu Light" w:cs="Ubuntu"/>
          <w:sz w:val="18"/>
          <w:szCs w:val="18"/>
        </w:rPr>
        <w:t xml:space="preserve">W przypadku, gdy przedmiotem zamówienia są leki refundowane w programach lekowych Sprzedający zobowiązany jest zaoferować preparaty zamieszczone w wykazie leków refundowanych w programach lekowych  – zgodnie z Obwieszczeniem Ministra Zdrowia wydanym na podstawie art. 37 ust. 1 ustawy z dnia </w:t>
      </w:r>
    </w:p>
    <w:p w14:paraId="2042CC8B" w14:textId="77777777" w:rsidR="00D835F2" w:rsidRDefault="00920038" w:rsidP="00D835F2">
      <w:pPr>
        <w:pStyle w:val="Akapitzlist"/>
        <w:autoSpaceDE w:val="0"/>
        <w:autoSpaceDN w:val="0"/>
        <w:adjustRightInd w:val="0"/>
        <w:spacing w:line="360" w:lineRule="auto"/>
        <w:ind w:left="284"/>
        <w:jc w:val="both"/>
        <w:rPr>
          <w:rFonts w:ascii="Ubuntu Light" w:eastAsiaTheme="minorHAnsi" w:hAnsi="Ubuntu Light" w:cs="Ubuntu"/>
          <w:sz w:val="18"/>
          <w:szCs w:val="18"/>
        </w:rPr>
      </w:pPr>
      <w:r w:rsidRPr="00920038">
        <w:rPr>
          <w:rFonts w:ascii="Ubuntu Light" w:eastAsiaTheme="minorHAnsi" w:hAnsi="Ubuntu Light" w:cs="Ubuntu"/>
          <w:sz w:val="18"/>
          <w:szCs w:val="18"/>
        </w:rPr>
        <w:t xml:space="preserve">12 maja 2011 r. w sprawie wykazu refundowanych leków, środków specjalnego przeznaczenia żywieniowego oraz wyrobów medycznych. W przypadku zmiany Obwieszczenia Ministra Zdrowia w zakresie programów lekowych dopuszcza się zmianę umowy (wraz z wszelkimi konsekwencjami ilościowymi i rachunkowymi) polegającą na zmianie nazwy handlowej oferowanego leku zawierającego tę samą substancję czynną </w:t>
      </w:r>
    </w:p>
    <w:p w14:paraId="2026A6F4" w14:textId="264AD7BA" w:rsidR="00C35717" w:rsidRPr="00C35717" w:rsidRDefault="00920038" w:rsidP="00D835F2">
      <w:pPr>
        <w:pStyle w:val="Akapitzlist"/>
        <w:autoSpaceDE w:val="0"/>
        <w:autoSpaceDN w:val="0"/>
        <w:adjustRightInd w:val="0"/>
        <w:spacing w:line="360" w:lineRule="auto"/>
        <w:ind w:left="284"/>
        <w:jc w:val="both"/>
        <w:rPr>
          <w:rFonts w:ascii="Ubuntu Light" w:eastAsiaTheme="minorHAnsi" w:hAnsi="Ubuntu Light" w:cs="Ubuntu"/>
          <w:b/>
          <w:sz w:val="18"/>
          <w:szCs w:val="18"/>
        </w:rPr>
      </w:pPr>
      <w:r w:rsidRPr="00920038">
        <w:rPr>
          <w:rFonts w:ascii="Ubuntu Light" w:eastAsiaTheme="minorHAnsi" w:hAnsi="Ubuntu Light" w:cs="Ubuntu"/>
          <w:sz w:val="18"/>
          <w:szCs w:val="18"/>
        </w:rPr>
        <w:t>w przypadku skreślenia z wykazu leku objętego dotychczas niniejszą umową, lub wprowadzenia leku generycznego na równoważny objęty wykazem. W przypadkach wymienionych w niniejszym ustępie nie może ulec zwiększeniu całkowita ilość oraz nie może zostać zwiększona wartość brutto zmienionej nazwy pozycji określonej w załączniku do niniejszej umowy. Zmiana wymaga aneksu</w:t>
      </w:r>
      <w:r w:rsidR="00C35717" w:rsidRPr="00C35717">
        <w:rPr>
          <w:rFonts w:ascii="Ubuntu Light" w:eastAsiaTheme="minorHAnsi" w:hAnsi="Ubuntu Light" w:cs="Ubuntu"/>
          <w:sz w:val="18"/>
          <w:szCs w:val="18"/>
        </w:rPr>
        <w:t xml:space="preserve">. </w:t>
      </w:r>
    </w:p>
    <w:p w14:paraId="752DA061" w14:textId="7A9E065D" w:rsidR="00C35717" w:rsidRPr="00C35717" w:rsidRDefault="00920038" w:rsidP="00C35717">
      <w:pPr>
        <w:pStyle w:val="Akapitzlist"/>
        <w:numPr>
          <w:ilvl w:val="0"/>
          <w:numId w:val="18"/>
        </w:numPr>
        <w:autoSpaceDE w:val="0"/>
        <w:autoSpaceDN w:val="0"/>
        <w:adjustRightInd w:val="0"/>
        <w:spacing w:line="360" w:lineRule="auto"/>
        <w:ind w:left="284" w:hanging="284"/>
        <w:jc w:val="both"/>
        <w:rPr>
          <w:rFonts w:ascii="Ubuntu Light" w:eastAsiaTheme="minorHAnsi" w:hAnsi="Ubuntu Light" w:cs="Ubuntu"/>
          <w:b/>
          <w:sz w:val="18"/>
          <w:szCs w:val="18"/>
        </w:rPr>
      </w:pPr>
      <w:r w:rsidRPr="00920038">
        <w:rPr>
          <w:rFonts w:ascii="Ubuntu Light" w:eastAsiaTheme="minorHAnsi" w:hAnsi="Ubuntu Light" w:cs="Ubuntu"/>
          <w:b/>
          <w:sz w:val="18"/>
          <w:szCs w:val="18"/>
        </w:rPr>
        <w:t>Wykonawca</w:t>
      </w:r>
      <w:r w:rsidRPr="00920038">
        <w:rPr>
          <w:rFonts w:ascii="Ubuntu Light" w:eastAsiaTheme="minorHAnsi" w:hAnsi="Ubuntu Light" w:cs="Ubuntu"/>
          <w:sz w:val="18"/>
          <w:szCs w:val="18"/>
        </w:rPr>
        <w:t xml:space="preserve"> będzie dostarczał </w:t>
      </w:r>
      <w:r w:rsidRPr="00920038">
        <w:rPr>
          <w:rFonts w:ascii="Ubuntu Light" w:eastAsiaTheme="minorHAnsi" w:hAnsi="Ubuntu Light" w:cs="Ubuntu"/>
          <w:b/>
          <w:sz w:val="18"/>
          <w:szCs w:val="18"/>
        </w:rPr>
        <w:t>Zamawiającemu</w:t>
      </w:r>
      <w:r w:rsidRPr="00920038">
        <w:rPr>
          <w:rFonts w:ascii="Ubuntu Light" w:eastAsiaTheme="minorHAnsi" w:hAnsi="Ubuntu Light" w:cs="Ubuntu"/>
          <w:sz w:val="18"/>
          <w:szCs w:val="18"/>
        </w:rPr>
        <w:t xml:space="preserve"> przedmiot zamówienia spełniający kryteria refundacji przez Narodowy Fundusz Zdrowia zgodnie z aktualnie obowiązującym Obwieszczeniem Ministra Zdrowia w sprawie wykazu refundowanych leków, środków spożywczych specjalnego przeznaczenia żywieniowego oraz wyrobów medycznych, w cenie obniżonej do nowego limitu finansowania przez Narodowy Fundusz Zdrowia. Obniżenie ceny do nowego limitu finansowania przez Narodowy Fundusz Zdrowia może następować poprzez wystawienie faktury korygującej. Zmiana w tym zakresie (obniżenie ceny) wymaga sporządzenia aneksu do umowy</w:t>
      </w:r>
      <w:r w:rsidR="00C35717" w:rsidRPr="00C35717">
        <w:rPr>
          <w:rFonts w:ascii="Ubuntu Light" w:eastAsiaTheme="minorHAnsi" w:hAnsi="Ubuntu Light" w:cs="Ubuntu"/>
          <w:sz w:val="18"/>
          <w:szCs w:val="18"/>
        </w:rPr>
        <w:t>.</w:t>
      </w:r>
    </w:p>
    <w:p w14:paraId="1B791D43" w14:textId="4E25C352" w:rsidR="00C35717" w:rsidRDefault="00920038" w:rsidP="00C35717">
      <w:pPr>
        <w:pStyle w:val="Akapitzlist"/>
        <w:numPr>
          <w:ilvl w:val="0"/>
          <w:numId w:val="18"/>
        </w:numPr>
        <w:autoSpaceDE w:val="0"/>
        <w:autoSpaceDN w:val="0"/>
        <w:adjustRightInd w:val="0"/>
        <w:spacing w:line="360" w:lineRule="auto"/>
        <w:ind w:left="284" w:hanging="284"/>
        <w:jc w:val="both"/>
        <w:rPr>
          <w:rFonts w:ascii="Ubuntu Light" w:eastAsiaTheme="minorHAnsi" w:hAnsi="Ubuntu Light" w:cs="Ubuntu"/>
          <w:b/>
          <w:sz w:val="18"/>
          <w:szCs w:val="18"/>
        </w:rPr>
      </w:pPr>
      <w:r w:rsidRPr="00920038">
        <w:rPr>
          <w:rFonts w:ascii="Ubuntu Light" w:eastAsiaTheme="minorHAnsi" w:hAnsi="Ubuntu Light" w:cs="Ubuntu"/>
          <w:b/>
          <w:sz w:val="18"/>
          <w:szCs w:val="18"/>
        </w:rPr>
        <w:t>Zamawiający</w:t>
      </w:r>
      <w:r w:rsidRPr="00920038">
        <w:rPr>
          <w:rFonts w:ascii="Ubuntu Light" w:eastAsiaTheme="minorHAnsi" w:hAnsi="Ubuntu Light" w:cs="Ubuntu"/>
          <w:sz w:val="18"/>
          <w:szCs w:val="18"/>
        </w:rPr>
        <w:t xml:space="preserve"> ma prawo odstąpić od Umowy lub jej odpowiedniej części bez odszkodowania (rekompensaty) dla </w:t>
      </w:r>
      <w:r w:rsidRPr="00920038">
        <w:rPr>
          <w:rFonts w:ascii="Ubuntu Light" w:eastAsiaTheme="minorHAnsi" w:hAnsi="Ubuntu Light" w:cs="Ubuntu"/>
          <w:b/>
          <w:sz w:val="18"/>
          <w:szCs w:val="18"/>
        </w:rPr>
        <w:t xml:space="preserve">Wykonawcy </w:t>
      </w:r>
      <w:r w:rsidRPr="00920038">
        <w:rPr>
          <w:rFonts w:ascii="Ubuntu Light" w:eastAsiaTheme="minorHAnsi" w:hAnsi="Ubuntu Light" w:cs="Ubuntu"/>
          <w:sz w:val="18"/>
          <w:szCs w:val="18"/>
        </w:rPr>
        <w:t xml:space="preserve">w terminie 60 dni od powzięcia wiadomości, że Narodowy Fundusz Zdrowia lub jego następca wycofał się z finansowania leku objętego niniejszą Umową, refundowanego w programie lekowym. W takim </w:t>
      </w:r>
      <w:r w:rsidRPr="00920038">
        <w:rPr>
          <w:rFonts w:ascii="Ubuntu Light" w:eastAsiaTheme="minorHAnsi" w:hAnsi="Ubuntu Light" w:cs="Ubuntu"/>
          <w:sz w:val="18"/>
          <w:szCs w:val="18"/>
        </w:rPr>
        <w:lastRenderedPageBreak/>
        <w:t xml:space="preserve">wypadku </w:t>
      </w:r>
      <w:r w:rsidRPr="00920038">
        <w:rPr>
          <w:rFonts w:ascii="Ubuntu Light" w:eastAsiaTheme="minorHAnsi" w:hAnsi="Ubuntu Light" w:cs="Ubuntu"/>
          <w:b/>
          <w:sz w:val="18"/>
          <w:szCs w:val="18"/>
        </w:rPr>
        <w:t>Wykonawca</w:t>
      </w:r>
      <w:r w:rsidRPr="00920038">
        <w:rPr>
          <w:rFonts w:ascii="Ubuntu Light" w:eastAsiaTheme="minorHAnsi" w:hAnsi="Ubuntu Light" w:cs="Ubuntu"/>
          <w:sz w:val="18"/>
          <w:szCs w:val="18"/>
        </w:rPr>
        <w:t xml:space="preserve"> może żądać wyłącznie wynagrodzenia należnego mu z tytułu wykonania odpowiedniej części Umowy prawidłowo zrealizowanej do dnia odstąpienia od Umowy przez </w:t>
      </w:r>
      <w:r w:rsidRPr="00920038">
        <w:rPr>
          <w:rFonts w:ascii="Ubuntu Light" w:eastAsiaTheme="minorHAnsi" w:hAnsi="Ubuntu Light" w:cs="Ubuntu"/>
          <w:b/>
          <w:sz w:val="18"/>
          <w:szCs w:val="18"/>
        </w:rPr>
        <w:t>Zamawiającego</w:t>
      </w:r>
      <w:r w:rsidR="00C35717" w:rsidRPr="00C35717">
        <w:rPr>
          <w:rFonts w:ascii="Ubuntu Light" w:eastAsiaTheme="minorHAnsi" w:hAnsi="Ubuntu Light" w:cs="Ubuntu"/>
          <w:b/>
          <w:sz w:val="18"/>
          <w:szCs w:val="18"/>
        </w:rPr>
        <w:t xml:space="preserve">. </w:t>
      </w:r>
    </w:p>
    <w:p w14:paraId="6EC474E4" w14:textId="2289BB39" w:rsidR="00C35717" w:rsidRPr="00920038" w:rsidRDefault="00920038" w:rsidP="00C35717">
      <w:pPr>
        <w:pStyle w:val="Akapitzlist"/>
        <w:numPr>
          <w:ilvl w:val="0"/>
          <w:numId w:val="18"/>
        </w:numPr>
        <w:autoSpaceDE w:val="0"/>
        <w:autoSpaceDN w:val="0"/>
        <w:adjustRightInd w:val="0"/>
        <w:spacing w:line="360" w:lineRule="auto"/>
        <w:ind w:left="284" w:hanging="284"/>
        <w:jc w:val="both"/>
        <w:rPr>
          <w:rFonts w:ascii="Ubuntu Light" w:eastAsiaTheme="minorHAnsi" w:hAnsi="Ubuntu Light" w:cs="Ubuntu"/>
          <w:b/>
          <w:sz w:val="18"/>
          <w:szCs w:val="18"/>
        </w:rPr>
      </w:pPr>
      <w:r w:rsidRPr="00920038">
        <w:rPr>
          <w:rFonts w:ascii="Ubuntu Light" w:eastAsiaTheme="minorHAnsi" w:hAnsi="Ubuntu Light" w:cs="Ubuntu"/>
          <w:sz w:val="18"/>
          <w:szCs w:val="18"/>
        </w:rPr>
        <w:t xml:space="preserve">W przypadku gdy produkt leczniczy objęty niniejszą Umową, refundowany w programie lekowym zostanie zamówiony indywidualnie dla danego pacjenta, gdy pacjent nie kwalifikuje się do podania produktu leczniczego, </w:t>
      </w:r>
      <w:r w:rsidRPr="00920038">
        <w:rPr>
          <w:rFonts w:ascii="Ubuntu Light" w:eastAsiaTheme="minorHAnsi" w:hAnsi="Ubuntu Light" w:cs="Ubuntu"/>
          <w:b/>
          <w:sz w:val="18"/>
          <w:szCs w:val="18"/>
        </w:rPr>
        <w:t>Zamawiający</w:t>
      </w:r>
      <w:r w:rsidRPr="00920038">
        <w:rPr>
          <w:rFonts w:ascii="Ubuntu Light" w:eastAsiaTheme="minorHAnsi" w:hAnsi="Ubuntu Light" w:cs="Ubuntu"/>
          <w:sz w:val="18"/>
          <w:szCs w:val="18"/>
        </w:rPr>
        <w:t xml:space="preserve"> zastrzega sobie prawo zwrotu produktu leczniczego</w:t>
      </w:r>
      <w:r w:rsidR="00C35717" w:rsidRPr="00C35717">
        <w:rPr>
          <w:rFonts w:ascii="Ubuntu Light" w:eastAsiaTheme="minorHAnsi" w:hAnsi="Ubuntu Light" w:cs="Ubuntu"/>
          <w:sz w:val="18"/>
          <w:szCs w:val="18"/>
        </w:rPr>
        <w:t xml:space="preserve">. </w:t>
      </w:r>
    </w:p>
    <w:p w14:paraId="42E646E7" w14:textId="3CCEA271" w:rsidR="002F7F2A" w:rsidRPr="00DF6187" w:rsidRDefault="00920038" w:rsidP="002F7F2A">
      <w:pPr>
        <w:pStyle w:val="Akapitzlist"/>
        <w:numPr>
          <w:ilvl w:val="0"/>
          <w:numId w:val="18"/>
        </w:numPr>
        <w:autoSpaceDE w:val="0"/>
        <w:autoSpaceDN w:val="0"/>
        <w:adjustRightInd w:val="0"/>
        <w:spacing w:line="360" w:lineRule="auto"/>
        <w:ind w:left="284" w:hanging="284"/>
        <w:jc w:val="both"/>
        <w:rPr>
          <w:rFonts w:ascii="Ubuntu Light" w:eastAsiaTheme="minorHAnsi" w:hAnsi="Ubuntu Light" w:cs="Ubuntu"/>
          <w:sz w:val="18"/>
          <w:szCs w:val="18"/>
        </w:rPr>
      </w:pPr>
      <w:r w:rsidRPr="00920038">
        <w:rPr>
          <w:rFonts w:ascii="Ubuntu Light" w:eastAsiaTheme="minorHAnsi" w:hAnsi="Ubuntu Light" w:cs="Ubuntu"/>
          <w:sz w:val="18"/>
          <w:szCs w:val="18"/>
        </w:rPr>
        <w:t>W sytuacji, gdy na  lek będący przedmiotem niniejszej umowy przetargowej nie będzie zapotrzebowania ze strony  pacjenta lub Szpital nie będzie posiadał aktualnej umowy z NFZ - będzie to stanowiło podstawę do zaprzestania realizacji umowy lub zupełnego braku jej realizacji w zakresie danego produktu leczniczego bez jakichkolwiek roszczeń ze strony Wykonawcy i bez konieczności odstąpienia od umowy ze strony</w:t>
      </w:r>
      <w:r w:rsidR="00764D76">
        <w:rPr>
          <w:rFonts w:ascii="Ubuntu Light" w:eastAsiaTheme="minorHAnsi" w:hAnsi="Ubuntu Light" w:cs="Ubuntu"/>
          <w:sz w:val="18"/>
          <w:szCs w:val="18"/>
        </w:rPr>
        <w:t xml:space="preserve"> </w:t>
      </w:r>
      <w:r w:rsidRPr="00920038">
        <w:rPr>
          <w:rFonts w:ascii="Ubuntu Light" w:eastAsiaTheme="minorHAnsi" w:hAnsi="Ubuntu Light" w:cs="Ubuntu"/>
          <w:b/>
          <w:sz w:val="18"/>
          <w:szCs w:val="18"/>
        </w:rPr>
        <w:t>Zamawiającego</w:t>
      </w:r>
      <w:r>
        <w:rPr>
          <w:rFonts w:ascii="Ubuntu Light" w:eastAsiaTheme="minorHAnsi" w:hAnsi="Ubuntu Light" w:cs="Ubuntu"/>
          <w:sz w:val="18"/>
          <w:szCs w:val="18"/>
        </w:rPr>
        <w:t>.</w:t>
      </w:r>
    </w:p>
    <w:p w14:paraId="16EF62AD" w14:textId="2DA7BCF1" w:rsidR="00C35717" w:rsidRPr="004D0817" w:rsidRDefault="00C35717" w:rsidP="00C35717">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r w:rsidRPr="004D0817">
        <w:rPr>
          <w:rFonts w:ascii="Ubuntu Light" w:eastAsiaTheme="minorHAnsi" w:hAnsi="Ubuntu Light" w:cs="Ubuntu"/>
          <w:b/>
          <w:sz w:val="18"/>
          <w:szCs w:val="18"/>
          <w:lang w:eastAsia="en-US"/>
        </w:rPr>
        <w:t>§10</w:t>
      </w:r>
    </w:p>
    <w:p w14:paraId="78A93A3F" w14:textId="4FC0AF27" w:rsidR="00C35717" w:rsidRPr="004D0817" w:rsidRDefault="00C35717" w:rsidP="00C35717">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 xml:space="preserve">ODSTĄPIENIE OD UMOWY LUB JEJ ROZWIĄZANIE </w:t>
      </w:r>
    </w:p>
    <w:p w14:paraId="3924129D" w14:textId="77777777" w:rsidR="00C35717" w:rsidRPr="00C35717" w:rsidRDefault="00C35717" w:rsidP="00764D76">
      <w:pPr>
        <w:numPr>
          <w:ilvl w:val="1"/>
          <w:numId w:val="16"/>
        </w:numPr>
        <w:suppressAutoHyphens w:val="0"/>
        <w:autoSpaceDE w:val="0"/>
        <w:autoSpaceDN w:val="0"/>
        <w:adjustRightInd w:val="0"/>
        <w:spacing w:line="360" w:lineRule="auto"/>
        <w:ind w:left="284" w:hanging="284"/>
        <w:jc w:val="both"/>
        <w:rPr>
          <w:rFonts w:ascii="Ubuntu Light" w:eastAsiaTheme="minorHAnsi" w:hAnsi="Ubuntu Light" w:cs="Ubuntu"/>
          <w:b/>
          <w:sz w:val="18"/>
          <w:szCs w:val="18"/>
          <w:lang w:eastAsia="en-US"/>
        </w:rPr>
      </w:pPr>
      <w:r w:rsidRPr="00C35717">
        <w:rPr>
          <w:rFonts w:ascii="Ubuntu Light" w:eastAsiaTheme="minorHAnsi" w:hAnsi="Ubuntu Light" w:cs="Ubuntu"/>
          <w:sz w:val="18"/>
          <w:szCs w:val="18"/>
          <w:lang w:eastAsia="en-US"/>
        </w:rPr>
        <w:t xml:space="preserve">Każda ze </w:t>
      </w:r>
      <w:r w:rsidRPr="00C35717">
        <w:rPr>
          <w:rFonts w:ascii="Ubuntu Light" w:eastAsiaTheme="minorHAnsi" w:hAnsi="Ubuntu Light" w:cs="Ubuntu"/>
          <w:b/>
          <w:sz w:val="18"/>
          <w:szCs w:val="18"/>
          <w:lang w:eastAsia="en-US"/>
        </w:rPr>
        <w:t>Stron</w:t>
      </w:r>
      <w:r w:rsidRPr="00C35717">
        <w:rPr>
          <w:rFonts w:ascii="Ubuntu Light" w:eastAsiaTheme="minorHAnsi" w:hAnsi="Ubuntu Light" w:cs="Ubuntu"/>
          <w:sz w:val="18"/>
          <w:szCs w:val="18"/>
          <w:lang w:eastAsia="en-US"/>
        </w:rPr>
        <w:t xml:space="preserve"> może wnioskować o rozwiązanie umowy w całości lub części za porozumieniem </w:t>
      </w:r>
      <w:r w:rsidRPr="00C35717">
        <w:rPr>
          <w:rFonts w:ascii="Ubuntu Light" w:eastAsiaTheme="minorHAnsi" w:hAnsi="Ubuntu Light" w:cs="Ubuntu"/>
          <w:b/>
          <w:sz w:val="18"/>
          <w:szCs w:val="18"/>
          <w:lang w:eastAsia="en-US"/>
        </w:rPr>
        <w:t xml:space="preserve">Stron. </w:t>
      </w:r>
    </w:p>
    <w:p w14:paraId="37EAD539" w14:textId="77777777" w:rsidR="00C35717" w:rsidRPr="00C35717" w:rsidRDefault="00C35717" w:rsidP="00764D76">
      <w:pPr>
        <w:numPr>
          <w:ilvl w:val="1"/>
          <w:numId w:val="16"/>
        </w:numPr>
        <w:suppressAutoHyphens w:val="0"/>
        <w:autoSpaceDE w:val="0"/>
        <w:autoSpaceDN w:val="0"/>
        <w:adjustRightInd w:val="0"/>
        <w:spacing w:line="360" w:lineRule="auto"/>
        <w:ind w:left="284" w:hanging="284"/>
        <w:jc w:val="both"/>
        <w:rPr>
          <w:rFonts w:ascii="Ubuntu Light" w:eastAsiaTheme="minorHAnsi" w:hAnsi="Ubuntu Light" w:cs="Ubuntu"/>
          <w:b/>
          <w:sz w:val="18"/>
          <w:szCs w:val="18"/>
          <w:lang w:eastAsia="en-US"/>
        </w:rPr>
      </w:pPr>
      <w:r w:rsidRPr="00C35717">
        <w:rPr>
          <w:rFonts w:ascii="Ubuntu Light" w:eastAsiaTheme="minorHAnsi" w:hAnsi="Ubuntu Light" w:cs="Ubuntu"/>
          <w:b/>
          <w:sz w:val="18"/>
          <w:szCs w:val="18"/>
          <w:lang w:eastAsia="en-US"/>
        </w:rPr>
        <w:t xml:space="preserve">Zamawiający </w:t>
      </w:r>
      <w:r w:rsidRPr="00C35717">
        <w:rPr>
          <w:rFonts w:ascii="Ubuntu Light" w:eastAsiaTheme="minorHAnsi" w:hAnsi="Ubuntu Light" w:cs="Ubuntu"/>
          <w:sz w:val="18"/>
          <w:szCs w:val="18"/>
          <w:lang w:eastAsia="en-US"/>
        </w:rPr>
        <w:t xml:space="preserve">uprawniony jest do rozwiązania umowy lub odstąpienia od umowy w całości lub części,                                    ze skutkiem natychmiastowym, bez dodatkowego wezwania Wykonawcy, w przypadku rażącego naruszenia przez </w:t>
      </w:r>
      <w:r w:rsidRPr="00C35717">
        <w:rPr>
          <w:rFonts w:ascii="Ubuntu Light" w:eastAsiaTheme="minorHAnsi" w:hAnsi="Ubuntu Light" w:cs="Ubuntu"/>
          <w:b/>
          <w:sz w:val="18"/>
          <w:szCs w:val="18"/>
          <w:lang w:eastAsia="en-US"/>
        </w:rPr>
        <w:t xml:space="preserve">Wykonawcę </w:t>
      </w:r>
      <w:r w:rsidRPr="00C35717">
        <w:rPr>
          <w:rFonts w:ascii="Ubuntu Light" w:eastAsiaTheme="minorHAnsi" w:hAnsi="Ubuntu Light" w:cs="Ubuntu"/>
          <w:sz w:val="18"/>
          <w:szCs w:val="18"/>
          <w:lang w:eastAsia="en-US"/>
        </w:rPr>
        <w:t>warunków umowy, a to przede wszystkim w przypadku:</w:t>
      </w:r>
    </w:p>
    <w:p w14:paraId="39B95496" w14:textId="77777777" w:rsidR="00764D76" w:rsidRDefault="00C35717" w:rsidP="00764D76">
      <w:pPr>
        <w:numPr>
          <w:ilvl w:val="0"/>
          <w:numId w:val="19"/>
        </w:numPr>
        <w:suppressAutoHyphens w:val="0"/>
        <w:autoSpaceDE w:val="0"/>
        <w:autoSpaceDN w:val="0"/>
        <w:adjustRightInd w:val="0"/>
        <w:spacing w:line="360" w:lineRule="auto"/>
        <w:ind w:left="568" w:hanging="284"/>
        <w:jc w:val="both"/>
        <w:rPr>
          <w:rFonts w:ascii="Ubuntu Light" w:eastAsiaTheme="minorHAnsi" w:hAnsi="Ubuntu Light" w:cs="Ubuntu"/>
          <w:b/>
          <w:sz w:val="18"/>
          <w:szCs w:val="18"/>
          <w:lang w:eastAsia="en-US"/>
        </w:rPr>
      </w:pPr>
      <w:r w:rsidRPr="00C35717">
        <w:rPr>
          <w:rFonts w:ascii="Ubuntu Light" w:eastAsiaTheme="minorHAnsi" w:hAnsi="Ubuntu Light" w:cs="Ubuntu"/>
          <w:sz w:val="18"/>
          <w:szCs w:val="18"/>
          <w:lang w:eastAsia="en-US"/>
        </w:rPr>
        <w:t xml:space="preserve">dwukrotnie nieterminowo zrealizowanych (w całości lub w części) dostaw jednostkowych realizowanych                na podstawie jednostkowych zamówień złożonych przez </w:t>
      </w:r>
      <w:r w:rsidRPr="00C35717">
        <w:rPr>
          <w:rFonts w:ascii="Ubuntu Light" w:eastAsiaTheme="minorHAnsi" w:hAnsi="Ubuntu Light" w:cs="Ubuntu"/>
          <w:b/>
          <w:sz w:val="18"/>
          <w:szCs w:val="18"/>
          <w:lang w:eastAsia="en-US"/>
        </w:rPr>
        <w:t>Zamawiającego;</w:t>
      </w:r>
    </w:p>
    <w:p w14:paraId="11900D87" w14:textId="77777777" w:rsidR="00764D76" w:rsidRDefault="00C35717" w:rsidP="00764D76">
      <w:pPr>
        <w:numPr>
          <w:ilvl w:val="0"/>
          <w:numId w:val="19"/>
        </w:numPr>
        <w:suppressAutoHyphens w:val="0"/>
        <w:autoSpaceDE w:val="0"/>
        <w:autoSpaceDN w:val="0"/>
        <w:adjustRightInd w:val="0"/>
        <w:spacing w:line="360" w:lineRule="auto"/>
        <w:ind w:left="568" w:hanging="284"/>
        <w:jc w:val="both"/>
        <w:rPr>
          <w:rFonts w:ascii="Ubuntu Light" w:eastAsiaTheme="minorHAnsi" w:hAnsi="Ubuntu Light" w:cs="Ubuntu"/>
          <w:b/>
          <w:sz w:val="18"/>
          <w:szCs w:val="18"/>
          <w:lang w:eastAsia="en-US"/>
        </w:rPr>
      </w:pPr>
      <w:r w:rsidRPr="00764D76">
        <w:rPr>
          <w:rFonts w:ascii="Ubuntu Light" w:eastAsiaTheme="minorHAnsi" w:hAnsi="Ubuntu Light" w:cs="Ubuntu"/>
          <w:sz w:val="18"/>
          <w:szCs w:val="18"/>
          <w:lang w:eastAsia="en-US"/>
        </w:rPr>
        <w:t xml:space="preserve">dwukrotnego braku dostaw jednostkowych (w całości lub w części) realizowanych na podstawie jednostkowych zamówień złożonych przez </w:t>
      </w:r>
      <w:r w:rsidRPr="00764D76">
        <w:rPr>
          <w:rFonts w:ascii="Ubuntu Light" w:eastAsiaTheme="minorHAnsi" w:hAnsi="Ubuntu Light" w:cs="Ubuntu"/>
          <w:b/>
          <w:sz w:val="18"/>
          <w:szCs w:val="18"/>
          <w:lang w:eastAsia="en-US"/>
        </w:rPr>
        <w:t>Zamawiającego;</w:t>
      </w:r>
    </w:p>
    <w:p w14:paraId="52BC4760" w14:textId="08A0880D" w:rsidR="00C35717" w:rsidRPr="00764D76" w:rsidRDefault="00C35717" w:rsidP="00764D76">
      <w:pPr>
        <w:numPr>
          <w:ilvl w:val="0"/>
          <w:numId w:val="19"/>
        </w:numPr>
        <w:suppressAutoHyphens w:val="0"/>
        <w:autoSpaceDE w:val="0"/>
        <w:autoSpaceDN w:val="0"/>
        <w:adjustRightInd w:val="0"/>
        <w:spacing w:line="360" w:lineRule="auto"/>
        <w:ind w:left="568" w:hanging="284"/>
        <w:jc w:val="both"/>
        <w:rPr>
          <w:rFonts w:ascii="Ubuntu Light" w:eastAsiaTheme="minorHAnsi" w:hAnsi="Ubuntu Light" w:cs="Ubuntu"/>
          <w:b/>
          <w:sz w:val="18"/>
          <w:szCs w:val="18"/>
          <w:lang w:eastAsia="en-US"/>
        </w:rPr>
      </w:pPr>
      <w:r w:rsidRPr="00764D76">
        <w:rPr>
          <w:rFonts w:ascii="Ubuntu Light" w:eastAsiaTheme="minorHAnsi" w:hAnsi="Ubuntu Light" w:cs="Ubuntu"/>
          <w:sz w:val="18"/>
          <w:szCs w:val="18"/>
          <w:lang w:eastAsia="en-US"/>
        </w:rPr>
        <w:t>powtarzających się, uzasadnionych reklamacji ilościowych lub jakościowych dostaw jednostkowych rozumianych jako dwie uzasadnione reklamacje dotyczące całości lub części dwóch różnych dostaw jednostkowych złożonych przez Zamawiającego.</w:t>
      </w:r>
    </w:p>
    <w:p w14:paraId="1C0B0DF0" w14:textId="77777777" w:rsidR="00C35717" w:rsidRPr="00C35717" w:rsidRDefault="00C35717" w:rsidP="00764D76">
      <w:pPr>
        <w:numPr>
          <w:ilvl w:val="1"/>
          <w:numId w:val="16"/>
        </w:numPr>
        <w:tabs>
          <w:tab w:val="num" w:pos="709"/>
        </w:tabs>
        <w:suppressAutoHyphens w:val="0"/>
        <w:autoSpaceDE w:val="0"/>
        <w:autoSpaceDN w:val="0"/>
        <w:adjustRightInd w:val="0"/>
        <w:spacing w:line="360" w:lineRule="auto"/>
        <w:ind w:left="284" w:hanging="284"/>
        <w:jc w:val="both"/>
        <w:rPr>
          <w:rFonts w:ascii="Ubuntu Light" w:eastAsiaTheme="minorHAnsi" w:hAnsi="Ubuntu Light" w:cs="Ubuntu"/>
          <w:sz w:val="18"/>
          <w:szCs w:val="18"/>
          <w:lang w:eastAsia="en-US"/>
        </w:rPr>
      </w:pPr>
      <w:r w:rsidRPr="00C35717">
        <w:rPr>
          <w:rFonts w:ascii="Ubuntu Light" w:eastAsiaTheme="minorHAnsi" w:hAnsi="Ubuntu Light" w:cs="Ubuntu"/>
          <w:b/>
          <w:sz w:val="18"/>
          <w:szCs w:val="18"/>
          <w:lang w:eastAsia="en-US"/>
        </w:rPr>
        <w:t>Zamawiający</w:t>
      </w:r>
      <w:r w:rsidRPr="00C35717">
        <w:rPr>
          <w:rFonts w:ascii="Ubuntu Light" w:eastAsiaTheme="minorHAnsi" w:hAnsi="Ubuntu Light" w:cs="Ubuntu"/>
          <w:sz w:val="18"/>
          <w:szCs w:val="18"/>
          <w:lang w:eastAsia="en-US"/>
        </w:rPr>
        <w:t xml:space="preserve"> może zrealizować swoje uprawnienie do rozwiązania umowy lub odstąpienia od umowy                              w całości lub części ze skutkiem natychmiastowym w terminie do 30 dni kalendarzowych od wystąpienia ostatniej okoliczności będącej jego podstawą. W takim wypadku </w:t>
      </w:r>
      <w:r w:rsidRPr="00C35717">
        <w:rPr>
          <w:rFonts w:ascii="Ubuntu Light" w:eastAsiaTheme="minorHAnsi" w:hAnsi="Ubuntu Light" w:cs="Ubuntu"/>
          <w:b/>
          <w:sz w:val="18"/>
          <w:szCs w:val="18"/>
          <w:lang w:eastAsia="en-US"/>
        </w:rPr>
        <w:t xml:space="preserve">Wykonawca </w:t>
      </w:r>
      <w:r w:rsidRPr="00C35717">
        <w:rPr>
          <w:rFonts w:ascii="Ubuntu Light" w:eastAsiaTheme="minorHAnsi" w:hAnsi="Ubuntu Light" w:cs="Ubuntu"/>
          <w:sz w:val="18"/>
          <w:szCs w:val="18"/>
          <w:lang w:eastAsia="en-US"/>
        </w:rPr>
        <w:t xml:space="preserve">może żądać wyłącznie wynagrodzenia należnego mu z tytułu wykonania części umowy prawidłowo zrealizowanej do dnia rozwiązania umowy przez </w:t>
      </w:r>
      <w:r w:rsidRPr="00C35717">
        <w:rPr>
          <w:rFonts w:ascii="Ubuntu Light" w:eastAsiaTheme="minorHAnsi" w:hAnsi="Ubuntu Light" w:cs="Ubuntu"/>
          <w:b/>
          <w:sz w:val="18"/>
          <w:szCs w:val="18"/>
          <w:lang w:eastAsia="en-US"/>
        </w:rPr>
        <w:t>Zamawiającego. Wykonawcy</w:t>
      </w:r>
      <w:r w:rsidRPr="00C35717">
        <w:rPr>
          <w:rFonts w:ascii="Ubuntu Light" w:eastAsiaTheme="minorHAnsi" w:hAnsi="Ubuntu Light" w:cs="Ubuntu"/>
          <w:sz w:val="18"/>
          <w:szCs w:val="18"/>
          <w:lang w:eastAsia="en-US"/>
        </w:rPr>
        <w:t xml:space="preserve"> nie przysługuje prawo do jakiegokolwiek odszkodowania.</w:t>
      </w:r>
    </w:p>
    <w:p w14:paraId="6F225E6A" w14:textId="77777777" w:rsidR="00C35717" w:rsidRPr="00C35717" w:rsidRDefault="00C35717" w:rsidP="00764D76">
      <w:pPr>
        <w:numPr>
          <w:ilvl w:val="1"/>
          <w:numId w:val="16"/>
        </w:numPr>
        <w:tabs>
          <w:tab w:val="num" w:pos="709"/>
        </w:tabs>
        <w:suppressAutoHyphens w:val="0"/>
        <w:autoSpaceDE w:val="0"/>
        <w:autoSpaceDN w:val="0"/>
        <w:adjustRightInd w:val="0"/>
        <w:spacing w:line="360" w:lineRule="auto"/>
        <w:ind w:left="284" w:hanging="284"/>
        <w:jc w:val="both"/>
        <w:rPr>
          <w:rFonts w:ascii="Ubuntu Light" w:eastAsiaTheme="minorHAnsi" w:hAnsi="Ubuntu Light" w:cs="Ubuntu"/>
          <w:sz w:val="18"/>
          <w:szCs w:val="18"/>
          <w:lang w:eastAsia="en-US"/>
        </w:rPr>
      </w:pPr>
      <w:r w:rsidRPr="00C35717">
        <w:rPr>
          <w:rFonts w:ascii="Ubuntu Light" w:eastAsiaTheme="minorHAnsi" w:hAnsi="Ubuntu Light" w:cs="Ubuntu"/>
          <w:sz w:val="18"/>
          <w:szCs w:val="18"/>
          <w:lang w:eastAsia="en-US"/>
        </w:rPr>
        <w:t>Odstąpienie od umowy lub jej rozwiązanie nie uchybia obowiązkowi zapłaty kar umownych, o których mowa                 w § 6 niniejszej umowy, którego zapisy stosuje się odpowiednio.</w:t>
      </w:r>
    </w:p>
    <w:p w14:paraId="3398F81A" w14:textId="77777777" w:rsidR="00C35717" w:rsidRDefault="00C35717" w:rsidP="00764D76">
      <w:pPr>
        <w:numPr>
          <w:ilvl w:val="1"/>
          <w:numId w:val="16"/>
        </w:numPr>
        <w:tabs>
          <w:tab w:val="num" w:pos="709"/>
        </w:tabs>
        <w:suppressAutoHyphens w:val="0"/>
        <w:autoSpaceDE w:val="0"/>
        <w:autoSpaceDN w:val="0"/>
        <w:adjustRightInd w:val="0"/>
        <w:spacing w:line="360" w:lineRule="auto"/>
        <w:ind w:left="284" w:hanging="284"/>
        <w:jc w:val="both"/>
        <w:rPr>
          <w:rFonts w:ascii="Ubuntu Light" w:eastAsiaTheme="minorHAnsi" w:hAnsi="Ubuntu Light" w:cs="Ubuntu"/>
          <w:sz w:val="18"/>
          <w:szCs w:val="18"/>
          <w:lang w:eastAsia="en-US"/>
        </w:rPr>
      </w:pPr>
      <w:r w:rsidRPr="00C35717">
        <w:rPr>
          <w:rFonts w:ascii="Ubuntu Light" w:eastAsiaTheme="minorHAnsi" w:hAnsi="Ubuntu Light" w:cs="Ubuntu"/>
          <w:sz w:val="18"/>
          <w:szCs w:val="18"/>
          <w:lang w:eastAsia="en-US"/>
        </w:rPr>
        <w:t>Odstąpienie od umowy lub jej rozwiązanie nastąpi w formie pisemnej pod rygorem nieważności i powinno zawierać uzasadnienie.</w:t>
      </w:r>
    </w:p>
    <w:p w14:paraId="502EC21A" w14:textId="5B63E732" w:rsidR="00C35717" w:rsidRPr="004D0817" w:rsidRDefault="00C35717" w:rsidP="00764D76">
      <w:pPr>
        <w:numPr>
          <w:ilvl w:val="1"/>
          <w:numId w:val="16"/>
        </w:numPr>
        <w:tabs>
          <w:tab w:val="num" w:pos="709"/>
        </w:tabs>
        <w:suppressAutoHyphens w:val="0"/>
        <w:autoSpaceDE w:val="0"/>
        <w:autoSpaceDN w:val="0"/>
        <w:adjustRightInd w:val="0"/>
        <w:spacing w:line="360" w:lineRule="auto"/>
        <w:ind w:left="284" w:hanging="284"/>
        <w:jc w:val="both"/>
        <w:rPr>
          <w:rFonts w:ascii="Ubuntu Light" w:eastAsiaTheme="minorHAnsi" w:hAnsi="Ubuntu Light" w:cs="Ubuntu"/>
          <w:sz w:val="18"/>
          <w:szCs w:val="18"/>
          <w:lang w:eastAsia="en-US"/>
        </w:rPr>
      </w:pPr>
      <w:r w:rsidRPr="00C35717">
        <w:rPr>
          <w:rFonts w:ascii="Ubuntu Light" w:eastAsiaTheme="minorHAnsi" w:hAnsi="Ubuntu Light" w:cs="Ubuntu"/>
          <w:sz w:val="18"/>
          <w:szCs w:val="18"/>
          <w:lang w:eastAsia="en-US"/>
        </w:rPr>
        <w:t>W sytuacji, gdy na  lek będący przedmiotem niniejszej umowy przetargowej nie będzie zapotrzebowania ze strony  pacjenta lub Szpital nie będzie posiadał aktualnej umowy z NFZ - będzie to stanowiło podstawę do zaprzestania realizacji umowy lub zupełnego braku jej realizacji w zakresie danego produktu leczniczego bez jakichkolwiek roszczeń ze strony Wykonawcy i bez konieczności odstąpienia od umowy ze strony Zamawiającego.</w:t>
      </w:r>
    </w:p>
    <w:p w14:paraId="4C949BF7" w14:textId="70684190" w:rsidR="00B229EA" w:rsidRPr="004D0817" w:rsidRDefault="00B229EA" w:rsidP="00DE32FF">
      <w:pPr>
        <w:suppressAutoHyphens w:val="0"/>
        <w:autoSpaceDE w:val="0"/>
        <w:autoSpaceDN w:val="0"/>
        <w:adjustRightInd w:val="0"/>
        <w:spacing w:line="360" w:lineRule="auto"/>
        <w:jc w:val="center"/>
        <w:rPr>
          <w:rFonts w:ascii="Ubuntu Light" w:eastAsiaTheme="minorHAnsi" w:hAnsi="Ubuntu Light" w:cs="Ubuntu"/>
          <w:b/>
          <w:sz w:val="18"/>
          <w:szCs w:val="18"/>
          <w:lang w:eastAsia="en-US"/>
        </w:rPr>
      </w:pPr>
      <w:bookmarkStart w:id="1" w:name="_Hlk163638481"/>
      <w:r w:rsidRPr="004D0817">
        <w:rPr>
          <w:rFonts w:ascii="Ubuntu Light" w:eastAsiaTheme="minorHAnsi" w:hAnsi="Ubuntu Light" w:cs="Ubuntu"/>
          <w:b/>
          <w:sz w:val="18"/>
          <w:szCs w:val="18"/>
          <w:lang w:eastAsia="en-US"/>
        </w:rPr>
        <w:t>§</w:t>
      </w:r>
      <w:r w:rsidR="00C35717" w:rsidRPr="004D0817">
        <w:rPr>
          <w:rFonts w:ascii="Ubuntu Light" w:eastAsiaTheme="minorHAnsi" w:hAnsi="Ubuntu Light" w:cs="Ubuntu"/>
          <w:b/>
          <w:sz w:val="18"/>
          <w:szCs w:val="18"/>
          <w:lang w:eastAsia="en-US"/>
        </w:rPr>
        <w:t>11</w:t>
      </w:r>
    </w:p>
    <w:p w14:paraId="7C303E79" w14:textId="18367948" w:rsidR="00B229EA" w:rsidRPr="004D0817" w:rsidRDefault="00B229EA" w:rsidP="00DE32FF">
      <w:pPr>
        <w:suppressAutoHyphens w:val="0"/>
        <w:autoSpaceDE w:val="0"/>
        <w:autoSpaceDN w:val="0"/>
        <w:adjustRightInd w:val="0"/>
        <w:spacing w:line="360" w:lineRule="auto"/>
        <w:jc w:val="center"/>
        <w:rPr>
          <w:rFonts w:ascii="Ubuntu Light" w:eastAsiaTheme="minorHAnsi" w:hAnsi="Ubuntu Light" w:cs="Ubuntu"/>
          <w:b/>
          <w:sz w:val="18"/>
          <w:szCs w:val="18"/>
          <w:u w:val="single"/>
          <w:lang w:eastAsia="en-US"/>
        </w:rPr>
      </w:pPr>
      <w:r w:rsidRPr="004D0817">
        <w:rPr>
          <w:rFonts w:ascii="Ubuntu Light" w:eastAsiaTheme="minorHAnsi" w:hAnsi="Ubuntu Light" w:cs="Ubuntu"/>
          <w:b/>
          <w:sz w:val="18"/>
          <w:szCs w:val="18"/>
          <w:u w:val="single"/>
          <w:lang w:eastAsia="en-US"/>
        </w:rPr>
        <w:t>ZMIANA UMOWY</w:t>
      </w:r>
    </w:p>
    <w:bookmarkEnd w:id="1"/>
    <w:p w14:paraId="61D9AFCD" w14:textId="4DCB126D" w:rsidR="00B229EA" w:rsidRDefault="00B229EA" w:rsidP="00764D76">
      <w:pPr>
        <w:pStyle w:val="Akapitzlist"/>
        <w:numPr>
          <w:ilvl w:val="0"/>
          <w:numId w:val="10"/>
        </w:numPr>
        <w:autoSpaceDE w:val="0"/>
        <w:autoSpaceDN w:val="0"/>
        <w:adjustRightInd w:val="0"/>
        <w:spacing w:line="360" w:lineRule="auto"/>
        <w:ind w:left="284" w:hanging="284"/>
        <w:jc w:val="both"/>
        <w:rPr>
          <w:rFonts w:ascii="Ubuntu Light" w:eastAsiaTheme="minorHAnsi" w:hAnsi="Ubuntu Light" w:cs="Ubuntu"/>
          <w:sz w:val="18"/>
          <w:szCs w:val="18"/>
        </w:rPr>
      </w:pPr>
      <w:r w:rsidRPr="00DE32FF">
        <w:rPr>
          <w:rFonts w:ascii="Ubuntu Light" w:eastAsiaTheme="minorHAnsi" w:hAnsi="Ubuntu Light" w:cs="Ubuntu"/>
          <w:sz w:val="18"/>
          <w:szCs w:val="18"/>
        </w:rPr>
        <w:t xml:space="preserve">Umowa niniejsza zawarta została w wyniku udzielenia zamówienia publicznego w trybie przetargu nieograniczonego. </w:t>
      </w:r>
    </w:p>
    <w:p w14:paraId="50120905" w14:textId="3E23CB73" w:rsidR="00DE32FF" w:rsidRDefault="00B229EA" w:rsidP="00902C4E">
      <w:pPr>
        <w:pStyle w:val="Akapitzlist"/>
        <w:numPr>
          <w:ilvl w:val="0"/>
          <w:numId w:val="10"/>
        </w:numPr>
        <w:autoSpaceDE w:val="0"/>
        <w:autoSpaceDN w:val="0"/>
        <w:adjustRightInd w:val="0"/>
        <w:spacing w:line="360" w:lineRule="auto"/>
        <w:ind w:left="284" w:hanging="284"/>
        <w:jc w:val="both"/>
        <w:rPr>
          <w:rFonts w:ascii="Ubuntu Light" w:eastAsiaTheme="minorHAnsi" w:hAnsi="Ubuntu Light" w:cs="Ubuntu"/>
          <w:sz w:val="18"/>
          <w:szCs w:val="18"/>
        </w:rPr>
      </w:pPr>
      <w:r w:rsidRPr="0034616F">
        <w:rPr>
          <w:rFonts w:ascii="Ubuntu Light" w:eastAsiaTheme="minorHAnsi" w:hAnsi="Ubuntu Light" w:cs="Ubuntu"/>
          <w:b/>
          <w:sz w:val="18"/>
          <w:szCs w:val="18"/>
        </w:rPr>
        <w:t xml:space="preserve">Zamawiający </w:t>
      </w:r>
      <w:r w:rsidRPr="00DE32FF">
        <w:rPr>
          <w:rFonts w:ascii="Ubuntu Light" w:eastAsiaTheme="minorHAnsi" w:hAnsi="Ubuntu Light" w:cs="Ubuntu"/>
          <w:sz w:val="18"/>
          <w:szCs w:val="18"/>
        </w:rPr>
        <w:t xml:space="preserve">nie dopuszcza istotnych zmian postanowień niniejszej umowy w stosunku do treści oferty, </w:t>
      </w:r>
      <w:r w:rsidR="00B27EF9">
        <w:rPr>
          <w:rFonts w:ascii="Ubuntu Light" w:eastAsiaTheme="minorHAnsi" w:hAnsi="Ubuntu Light" w:cs="Ubuntu"/>
          <w:sz w:val="18"/>
          <w:szCs w:val="18"/>
        </w:rPr>
        <w:t xml:space="preserve">                          </w:t>
      </w:r>
      <w:r w:rsidRPr="00DE32FF">
        <w:rPr>
          <w:rFonts w:ascii="Ubuntu Light" w:eastAsiaTheme="minorHAnsi" w:hAnsi="Ubuntu Light" w:cs="Ubuntu"/>
          <w:sz w:val="18"/>
          <w:szCs w:val="18"/>
        </w:rPr>
        <w:t xml:space="preserve">na podstawie której dokonano wyboru </w:t>
      </w:r>
      <w:r w:rsidRPr="00C46CA3">
        <w:rPr>
          <w:rFonts w:ascii="Ubuntu Light" w:eastAsiaTheme="minorHAnsi" w:hAnsi="Ubuntu Light" w:cs="Ubuntu"/>
          <w:b/>
          <w:sz w:val="18"/>
          <w:szCs w:val="18"/>
        </w:rPr>
        <w:t>Wykonawcy</w:t>
      </w:r>
      <w:r w:rsidRPr="00DE32FF">
        <w:rPr>
          <w:rFonts w:ascii="Ubuntu Light" w:eastAsiaTheme="minorHAnsi" w:hAnsi="Ubuntu Light" w:cs="Ubuntu"/>
          <w:sz w:val="18"/>
          <w:szCs w:val="18"/>
        </w:rPr>
        <w:t xml:space="preserve">, za wyjątkiem zmian na podstawie art. 455 ustawy </w:t>
      </w:r>
      <w:proofErr w:type="spellStart"/>
      <w:r w:rsidRPr="00DE32FF">
        <w:rPr>
          <w:rFonts w:ascii="Ubuntu Light" w:eastAsiaTheme="minorHAnsi" w:hAnsi="Ubuntu Light" w:cs="Ubuntu"/>
          <w:sz w:val="18"/>
          <w:szCs w:val="18"/>
        </w:rPr>
        <w:t>pzp</w:t>
      </w:r>
      <w:proofErr w:type="spellEnd"/>
      <w:r w:rsidRPr="00DE32FF">
        <w:rPr>
          <w:rFonts w:ascii="Ubuntu Light" w:eastAsiaTheme="minorHAnsi" w:hAnsi="Ubuntu Light" w:cs="Ubuntu"/>
          <w:sz w:val="18"/>
          <w:szCs w:val="18"/>
        </w:rPr>
        <w:t xml:space="preserve">, gdzie </w:t>
      </w:r>
      <w:r w:rsidRPr="0034616F">
        <w:rPr>
          <w:rFonts w:ascii="Ubuntu Light" w:eastAsiaTheme="minorHAnsi" w:hAnsi="Ubuntu Light" w:cs="Ubuntu"/>
          <w:b/>
          <w:sz w:val="18"/>
          <w:szCs w:val="18"/>
        </w:rPr>
        <w:t xml:space="preserve">Zamawiający </w:t>
      </w:r>
      <w:r w:rsidRPr="00DE32FF">
        <w:rPr>
          <w:rFonts w:ascii="Ubuntu Light" w:eastAsiaTheme="minorHAnsi" w:hAnsi="Ubuntu Light" w:cs="Ubuntu"/>
          <w:sz w:val="18"/>
          <w:szCs w:val="18"/>
        </w:rPr>
        <w:t>dopuszcza zmianę zawartej umowy w trakcie jej trwania, w następujących przypadkach:</w:t>
      </w:r>
    </w:p>
    <w:p w14:paraId="602F3C59"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DE32FF">
        <w:rPr>
          <w:rFonts w:ascii="Ubuntu Light" w:eastAsiaTheme="minorHAnsi" w:hAnsi="Ubuntu Light" w:cs="Ubuntu"/>
          <w:sz w:val="18"/>
          <w:szCs w:val="18"/>
        </w:rPr>
        <w:t xml:space="preserve">obniżenia ceny jednostkowej przez </w:t>
      </w:r>
      <w:r w:rsidRPr="00C46CA3">
        <w:rPr>
          <w:rFonts w:ascii="Ubuntu Light" w:eastAsiaTheme="minorHAnsi" w:hAnsi="Ubuntu Light" w:cs="Ubuntu"/>
          <w:b/>
          <w:sz w:val="18"/>
          <w:szCs w:val="18"/>
        </w:rPr>
        <w:t>Wykonawcę,</w:t>
      </w:r>
      <w:r w:rsidRPr="00DE32FF">
        <w:rPr>
          <w:rFonts w:ascii="Ubuntu Light" w:eastAsiaTheme="minorHAnsi" w:hAnsi="Ubuntu Light" w:cs="Ubuntu"/>
          <w:sz w:val="18"/>
          <w:szCs w:val="18"/>
        </w:rPr>
        <w:t xml:space="preserve"> </w:t>
      </w:r>
    </w:p>
    <w:p w14:paraId="73DA9F09"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lastRenderedPageBreak/>
        <w:t xml:space="preserve">podwyższenia urzędowej stawki podatku VAT, przy czym wówczas zmianie ulegnie cena netto, a cena brutto pozostanie niezmieniona, </w:t>
      </w:r>
    </w:p>
    <w:p w14:paraId="2A40BBF3"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zmniejszenia urzędowej stawki podatku VAT, przy czym wówczas zmianie ulegnie cena brutto, a cena netto pozostanie niezmieniona, </w:t>
      </w:r>
    </w:p>
    <w:p w14:paraId="3727C94D"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zmiany ceny urzędowej przedmiotu umowy, wprowadzonych aktem prawnym odpowiedniego</w:t>
      </w:r>
      <w:r w:rsidR="00764D76"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Ministra, przy czym zmiany te mogą dotyczyć podwyższenia i obniżenia cen jak również dodania nowych</w:t>
      </w:r>
      <w:r w:rsidR="00B27EF9"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a także skreślenia leków z wykazu leków objętych cenami urzędowymi. Obniżenie cen produktów leczniczych dostarczanych na podstawie niniejszej umowy następować będzie z dniem wejścia w życie stosownych przepisów prawa, bez konieczności zawierania przez </w:t>
      </w:r>
      <w:r w:rsidRPr="00764D76">
        <w:rPr>
          <w:rFonts w:ascii="Ubuntu Light" w:eastAsiaTheme="minorHAnsi" w:hAnsi="Ubuntu Light" w:cs="Ubuntu"/>
          <w:b/>
          <w:sz w:val="18"/>
          <w:szCs w:val="18"/>
        </w:rPr>
        <w:t xml:space="preserve">Strony </w:t>
      </w:r>
      <w:r w:rsidRPr="00764D76">
        <w:rPr>
          <w:rFonts w:ascii="Ubuntu Light" w:eastAsiaTheme="minorHAnsi" w:hAnsi="Ubuntu Light" w:cs="Ubuntu"/>
          <w:sz w:val="18"/>
          <w:szCs w:val="18"/>
        </w:rPr>
        <w:t>pisemnych aneksów do umowy. Zmiana cen w przypadku obniżenia cen urzędowych nie ma zastosowania, jeśli w ramach Umowy towar oferowany</w:t>
      </w:r>
      <w:r w:rsidR="00B27EF9"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jest po cenie niższej. </w:t>
      </w:r>
    </w:p>
    <w:p w14:paraId="4264170F" w14:textId="77777777" w:rsidR="00764D76" w:rsidRP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zmiany konfekcjonowania przy założeniu, że cena proponowanego opakowania w przeliczeniu na ilości (składu chemicznego i dawki) z oferty nie będzie wyższa niż dotychczasowa, oraz że ogólna ilość przedmiotu umowy nie będzie mniejsza niż ilość wymagana przez </w:t>
      </w:r>
      <w:r w:rsidRPr="00764D76">
        <w:rPr>
          <w:rFonts w:ascii="Ubuntu Light" w:eastAsiaTheme="minorHAnsi" w:hAnsi="Ubuntu Light" w:cs="Ubuntu"/>
          <w:b/>
          <w:sz w:val="18"/>
          <w:szCs w:val="18"/>
        </w:rPr>
        <w:t xml:space="preserve">Zamawiającego, </w:t>
      </w:r>
    </w:p>
    <w:p w14:paraId="11914186"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zmiany numeru katalogowego przez producenta, </w:t>
      </w:r>
    </w:p>
    <w:p w14:paraId="689913B6"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zmiany nazwy produktu stanowiącego przedmiot umowy przy zachowaniu jego parametrów i właściwości</w:t>
      </w:r>
      <w:r w:rsid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oraz zachowaniu zgodności z zapisami SWZ; </w:t>
      </w:r>
    </w:p>
    <w:p w14:paraId="7401BCED" w14:textId="0721F22E"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w przypadku niezrealizowania umowy pod względem ilościowym, </w:t>
      </w:r>
      <w:r w:rsidRPr="00764D76">
        <w:rPr>
          <w:rFonts w:ascii="Ubuntu Light" w:eastAsiaTheme="minorHAnsi" w:hAnsi="Ubuntu Light" w:cs="Ubuntu"/>
          <w:b/>
          <w:sz w:val="18"/>
          <w:szCs w:val="18"/>
        </w:rPr>
        <w:t>Strony</w:t>
      </w:r>
      <w:r w:rsidRPr="00764D76">
        <w:rPr>
          <w:rFonts w:ascii="Ubuntu Light" w:eastAsiaTheme="minorHAnsi" w:hAnsi="Ubuntu Light" w:cs="Ubuntu"/>
          <w:sz w:val="18"/>
          <w:szCs w:val="18"/>
        </w:rPr>
        <w:t xml:space="preserve"> dopuszczają wydłużenie obowiązywania umowy maksymalnie do 6 miesięcy, licząc od określonej w § 1</w:t>
      </w:r>
      <w:r w:rsidR="00243EB2">
        <w:rPr>
          <w:rFonts w:ascii="Ubuntu Light" w:eastAsiaTheme="minorHAnsi" w:hAnsi="Ubuntu Light" w:cs="Ubuntu"/>
          <w:sz w:val="18"/>
          <w:szCs w:val="18"/>
        </w:rPr>
        <w:t>2</w:t>
      </w:r>
      <w:r w:rsidRPr="00764D76">
        <w:rPr>
          <w:rFonts w:ascii="Ubuntu Light" w:eastAsiaTheme="minorHAnsi" w:hAnsi="Ubuntu Light" w:cs="Ubuntu"/>
          <w:sz w:val="18"/>
          <w:szCs w:val="18"/>
        </w:rPr>
        <w:t xml:space="preserve"> ust. 7 umowy - pierwotnej daty zakończenia jej obowiązywania, </w:t>
      </w:r>
    </w:p>
    <w:p w14:paraId="095F90AE" w14:textId="2D676E5D" w:rsidR="00B229EA" w:rsidRP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zmiany dotyczą realizacji dodatkowych dostaw/usług od dotychczasowego </w:t>
      </w:r>
      <w:r w:rsidRPr="00764D76">
        <w:rPr>
          <w:rFonts w:ascii="Ubuntu Light" w:eastAsiaTheme="minorHAnsi" w:hAnsi="Ubuntu Light" w:cs="Ubuntu"/>
          <w:b/>
          <w:sz w:val="18"/>
          <w:szCs w:val="18"/>
        </w:rPr>
        <w:t>Wykonawcy</w:t>
      </w:r>
      <w:r w:rsidRPr="00764D76">
        <w:rPr>
          <w:rFonts w:ascii="Ubuntu Light" w:eastAsiaTheme="minorHAnsi" w:hAnsi="Ubuntu Light" w:cs="Ubuntu"/>
          <w:sz w:val="18"/>
          <w:szCs w:val="18"/>
        </w:rPr>
        <w:t xml:space="preserve">, nieobjętych zamówieniem podstawowym, o ile stały się niezbędne i zostały spełnione łącznie następujące warunki: </w:t>
      </w:r>
    </w:p>
    <w:p w14:paraId="13C5D23E" w14:textId="77777777" w:rsidR="00764D76" w:rsidRDefault="00DE32FF" w:rsidP="00764D76">
      <w:pPr>
        <w:pStyle w:val="Akapitzlist"/>
        <w:numPr>
          <w:ilvl w:val="0"/>
          <w:numId w:val="13"/>
        </w:numPr>
        <w:autoSpaceDE w:val="0"/>
        <w:autoSpaceDN w:val="0"/>
        <w:adjustRightInd w:val="0"/>
        <w:spacing w:line="360" w:lineRule="auto"/>
        <w:ind w:left="624" w:hanging="284"/>
        <w:jc w:val="both"/>
        <w:rPr>
          <w:rFonts w:ascii="Ubuntu Light" w:eastAsiaTheme="minorHAnsi" w:hAnsi="Ubuntu Light" w:cs="Ubuntu"/>
          <w:sz w:val="18"/>
          <w:szCs w:val="18"/>
        </w:rPr>
      </w:pPr>
      <w:r w:rsidRPr="00517045">
        <w:rPr>
          <w:rFonts w:ascii="Ubuntu Light" w:eastAsiaTheme="minorHAnsi" w:hAnsi="Ubuntu Light" w:cs="Ubuntu"/>
          <w:sz w:val="18"/>
          <w:szCs w:val="18"/>
        </w:rPr>
        <w:t xml:space="preserve">zmiana </w:t>
      </w:r>
      <w:r w:rsidRPr="00517045">
        <w:rPr>
          <w:rFonts w:ascii="Ubuntu Light" w:eastAsiaTheme="minorHAnsi" w:hAnsi="Ubuntu Light" w:cs="Ubuntu"/>
          <w:b/>
          <w:sz w:val="18"/>
          <w:szCs w:val="18"/>
        </w:rPr>
        <w:t xml:space="preserve">Wykonawcy </w:t>
      </w:r>
      <w:r w:rsidRPr="00517045">
        <w:rPr>
          <w:rFonts w:ascii="Ubuntu Light" w:eastAsiaTheme="minorHAnsi" w:hAnsi="Ubuntu Light" w:cs="Ubuntu"/>
          <w:sz w:val="18"/>
          <w:szCs w:val="18"/>
        </w:rPr>
        <w:t xml:space="preserve">nie może zostać dokonana z powodów ekonomicznych lub technicznych, </w:t>
      </w:r>
      <w:r w:rsidR="00517045">
        <w:rPr>
          <w:rFonts w:ascii="Ubuntu Light" w:eastAsiaTheme="minorHAnsi" w:hAnsi="Ubuntu Light" w:cs="Ubuntu"/>
          <w:sz w:val="18"/>
          <w:szCs w:val="18"/>
        </w:rPr>
        <w:t xml:space="preserve">                                       </w:t>
      </w:r>
      <w:r w:rsidRPr="00517045">
        <w:rPr>
          <w:rFonts w:ascii="Ubuntu Light" w:eastAsiaTheme="minorHAnsi" w:hAnsi="Ubuntu Light" w:cs="Ubuntu"/>
          <w:sz w:val="18"/>
          <w:szCs w:val="18"/>
        </w:rPr>
        <w:t xml:space="preserve">w szczególności dotyczących zamienności lub interoperacyjności sprzętu, usług lub instalacji, </w:t>
      </w:r>
      <w:r w:rsidR="00517045">
        <w:rPr>
          <w:rFonts w:ascii="Ubuntu Light" w:eastAsiaTheme="minorHAnsi" w:hAnsi="Ubuntu Light" w:cs="Ubuntu"/>
          <w:sz w:val="18"/>
          <w:szCs w:val="18"/>
        </w:rPr>
        <w:t xml:space="preserve">                        </w:t>
      </w:r>
      <w:r w:rsidRPr="00517045">
        <w:rPr>
          <w:rFonts w:ascii="Ubuntu Light" w:eastAsiaTheme="minorHAnsi" w:hAnsi="Ubuntu Light" w:cs="Ubuntu"/>
          <w:sz w:val="18"/>
          <w:szCs w:val="18"/>
        </w:rPr>
        <w:t xml:space="preserve">zamówionych w ramach zamówienia podstawowego, </w:t>
      </w:r>
    </w:p>
    <w:p w14:paraId="367D937C" w14:textId="77777777" w:rsidR="00764D76" w:rsidRPr="00764D76" w:rsidRDefault="00DE32FF" w:rsidP="00764D76">
      <w:pPr>
        <w:pStyle w:val="Akapitzlist"/>
        <w:numPr>
          <w:ilvl w:val="0"/>
          <w:numId w:val="13"/>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zmiana</w:t>
      </w:r>
      <w:r w:rsidRPr="00764D76">
        <w:rPr>
          <w:rFonts w:ascii="Ubuntu Light" w:eastAsiaTheme="minorHAnsi" w:hAnsi="Ubuntu Light" w:cs="Ubuntu"/>
          <w:b/>
          <w:sz w:val="18"/>
          <w:szCs w:val="18"/>
        </w:rPr>
        <w:t xml:space="preserve"> Wykonawcy</w:t>
      </w:r>
      <w:r w:rsidRPr="00764D76">
        <w:rPr>
          <w:rFonts w:ascii="Ubuntu Light" w:eastAsiaTheme="minorHAnsi" w:hAnsi="Ubuntu Light" w:cs="Ubuntu"/>
          <w:sz w:val="18"/>
          <w:szCs w:val="18"/>
        </w:rPr>
        <w:t xml:space="preserve"> spowodowałaby istotną niedogodność lub znaczne zwiększenie kosztów dla </w:t>
      </w:r>
      <w:r w:rsidRPr="00764D76">
        <w:rPr>
          <w:rFonts w:ascii="Ubuntu Light" w:eastAsiaTheme="minorHAnsi" w:hAnsi="Ubuntu Light" w:cs="Ubuntu"/>
          <w:b/>
          <w:sz w:val="18"/>
          <w:szCs w:val="18"/>
        </w:rPr>
        <w:t xml:space="preserve">Zamawiającego, </w:t>
      </w:r>
    </w:p>
    <w:p w14:paraId="2FDA685D" w14:textId="56A5ECE3" w:rsidR="00DE32FF" w:rsidRPr="00764D76" w:rsidRDefault="00DE32FF" w:rsidP="00764D76">
      <w:pPr>
        <w:pStyle w:val="Akapitzlist"/>
        <w:numPr>
          <w:ilvl w:val="0"/>
          <w:numId w:val="13"/>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wartość każdej kolejnej zmiany nie przekracza 50% wartości zamówienia określonej pierwotnie w umowie.</w:t>
      </w:r>
    </w:p>
    <w:p w14:paraId="5817DB0A"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DE32FF">
        <w:rPr>
          <w:rFonts w:ascii="Ubuntu Light" w:eastAsiaTheme="minorHAnsi" w:hAnsi="Ubuntu Light" w:cs="Ubuntu"/>
          <w:sz w:val="18"/>
          <w:szCs w:val="18"/>
        </w:rPr>
        <w:t xml:space="preserve">wystąpienia łącznie warunków: konieczności zmiany umowy spowodowanej jest okolicznościami, których </w:t>
      </w:r>
      <w:r w:rsidRPr="0034616F">
        <w:rPr>
          <w:rFonts w:ascii="Ubuntu Light" w:eastAsiaTheme="minorHAnsi" w:hAnsi="Ubuntu Light" w:cs="Ubuntu"/>
          <w:b/>
          <w:sz w:val="18"/>
          <w:szCs w:val="18"/>
        </w:rPr>
        <w:t>Zamawiający,</w:t>
      </w:r>
      <w:r w:rsidRPr="00DE32FF">
        <w:rPr>
          <w:rFonts w:ascii="Ubuntu Light" w:eastAsiaTheme="minorHAnsi" w:hAnsi="Ubuntu Light" w:cs="Ubuntu"/>
          <w:sz w:val="18"/>
          <w:szCs w:val="18"/>
        </w:rPr>
        <w:t xml:space="preserve"> działając z należytą starannością, nie mógł przewidzieć oraz wartość zmiany nie przekracza </w:t>
      </w:r>
      <w:r w:rsidR="00517045">
        <w:rPr>
          <w:rFonts w:ascii="Ubuntu Light" w:eastAsiaTheme="minorHAnsi" w:hAnsi="Ubuntu Light" w:cs="Ubuntu"/>
          <w:sz w:val="18"/>
          <w:szCs w:val="18"/>
        </w:rPr>
        <w:t xml:space="preserve">                   </w:t>
      </w:r>
      <w:r w:rsidRPr="00DE32FF">
        <w:rPr>
          <w:rFonts w:ascii="Ubuntu Light" w:eastAsiaTheme="minorHAnsi" w:hAnsi="Ubuntu Light" w:cs="Ubuntu"/>
          <w:sz w:val="18"/>
          <w:szCs w:val="18"/>
        </w:rPr>
        <w:t xml:space="preserve">50% wartości zamówienia określonej pierwotnie w umowie, </w:t>
      </w:r>
    </w:p>
    <w:p w14:paraId="7078E51F"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zaistnienia potrzeby zakupu innych, nie ujętych w umowie jednostek/dawek produktu leczniczego objętego umową, możliwa jest zmiana jednostek/dawek lub wprowadzenie nowej jednostki/dawki z jednoczesnym zmniejszeniem lub rezygnacją z jednostek/dawek dotychczas objętych umową, po przeliczeniu proporcjonalnym ceny jednostkowej, przy czym wartość umowy w zakresie dotyczącym zmienianego produktu nie może zostać zwiększona, </w:t>
      </w:r>
    </w:p>
    <w:p w14:paraId="65BC36CD"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kiedy </w:t>
      </w:r>
      <w:r w:rsidRPr="00764D76">
        <w:rPr>
          <w:rFonts w:ascii="Ubuntu Light" w:eastAsiaTheme="minorHAnsi" w:hAnsi="Ubuntu Light" w:cs="Ubuntu"/>
          <w:b/>
          <w:sz w:val="18"/>
          <w:szCs w:val="18"/>
        </w:rPr>
        <w:t>Wykonawcę</w:t>
      </w:r>
      <w:r w:rsidRPr="00764D76">
        <w:rPr>
          <w:rFonts w:ascii="Ubuntu Light" w:eastAsiaTheme="minorHAnsi" w:hAnsi="Ubuntu Light" w:cs="Ubuntu"/>
          <w:sz w:val="18"/>
          <w:szCs w:val="18"/>
        </w:rPr>
        <w:t xml:space="preserve">, któremu </w:t>
      </w:r>
      <w:r w:rsidRPr="00764D76">
        <w:rPr>
          <w:rFonts w:ascii="Ubuntu Light" w:eastAsiaTheme="minorHAnsi" w:hAnsi="Ubuntu Light" w:cs="Ubuntu"/>
          <w:b/>
          <w:sz w:val="18"/>
          <w:szCs w:val="18"/>
        </w:rPr>
        <w:t>Zamawiający</w:t>
      </w:r>
      <w:r w:rsidRPr="00764D76">
        <w:rPr>
          <w:rFonts w:ascii="Ubuntu Light" w:eastAsiaTheme="minorHAnsi" w:hAnsi="Ubuntu Light" w:cs="Ubuntu"/>
          <w:sz w:val="18"/>
          <w:szCs w:val="18"/>
        </w:rPr>
        <w:t xml:space="preserve"> udzielił zamówienia, ma zastąpić nowy </w:t>
      </w:r>
      <w:r w:rsidRPr="00764D76">
        <w:rPr>
          <w:rFonts w:ascii="Ubuntu Light" w:eastAsiaTheme="minorHAnsi" w:hAnsi="Ubuntu Light" w:cs="Ubuntu"/>
          <w:b/>
          <w:sz w:val="18"/>
          <w:szCs w:val="18"/>
        </w:rPr>
        <w:t xml:space="preserve">Wykonawca </w:t>
      </w:r>
      <w:r w:rsidRPr="00764D76">
        <w:rPr>
          <w:rFonts w:ascii="Ubuntu Light" w:eastAsiaTheme="minorHAnsi" w:hAnsi="Ubuntu Light" w:cs="Ubuntu"/>
          <w:sz w:val="18"/>
          <w:szCs w:val="18"/>
        </w:rPr>
        <w:t xml:space="preserve">w wyniku połączenia, podziału, przekształcenia, upadłości, restrukturyzacji lub nabycia dotychczasowego </w:t>
      </w:r>
      <w:r w:rsidRPr="00764D76">
        <w:rPr>
          <w:rFonts w:ascii="Ubuntu Light" w:eastAsiaTheme="minorHAnsi" w:hAnsi="Ubuntu Light" w:cs="Ubuntu"/>
          <w:b/>
          <w:sz w:val="18"/>
          <w:szCs w:val="18"/>
        </w:rPr>
        <w:t>Wykonawcy</w:t>
      </w:r>
      <w:r w:rsidR="00764D76" w:rsidRPr="00764D76">
        <w:rPr>
          <w:rFonts w:ascii="Ubuntu Light" w:eastAsiaTheme="minorHAnsi" w:hAnsi="Ubuntu Light" w:cs="Ubuntu"/>
          <w:b/>
          <w:sz w:val="18"/>
          <w:szCs w:val="18"/>
        </w:rPr>
        <w:t xml:space="preserve"> </w:t>
      </w:r>
      <w:r w:rsidRPr="00764D76">
        <w:rPr>
          <w:rFonts w:ascii="Ubuntu Light" w:eastAsiaTheme="minorHAnsi" w:hAnsi="Ubuntu Light" w:cs="Ubuntu"/>
          <w:sz w:val="18"/>
          <w:szCs w:val="18"/>
        </w:rPr>
        <w:t xml:space="preserve">lub jego przedsiębiorstwa, o ile nowy </w:t>
      </w:r>
      <w:r w:rsidRPr="00764D76">
        <w:rPr>
          <w:rFonts w:ascii="Ubuntu Light" w:eastAsiaTheme="minorHAnsi" w:hAnsi="Ubuntu Light" w:cs="Ubuntu"/>
          <w:b/>
          <w:sz w:val="18"/>
          <w:szCs w:val="18"/>
        </w:rPr>
        <w:t>Wykonawca</w:t>
      </w:r>
      <w:r w:rsidRPr="00764D76">
        <w:rPr>
          <w:rFonts w:ascii="Ubuntu Light" w:eastAsiaTheme="minorHAnsi" w:hAnsi="Ubuntu Light" w:cs="Ubuntu"/>
          <w:sz w:val="18"/>
          <w:szCs w:val="18"/>
        </w:rPr>
        <w:t xml:space="preserve"> spełnia warunki udziału w postępowaniu, nie zachodzą wobec niego podstawy wykluczenia oraz nie pociąga to za sobą innych istotnych zmian umowy, </w:t>
      </w:r>
    </w:p>
    <w:p w14:paraId="76D7BF64"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zmiany terminu obowiązywania umowy w przypadku nie wykorzystania przez </w:t>
      </w:r>
      <w:r w:rsidRPr="00764D76">
        <w:rPr>
          <w:rFonts w:ascii="Ubuntu Light" w:eastAsiaTheme="minorHAnsi" w:hAnsi="Ubuntu Light" w:cs="Ubuntu"/>
          <w:b/>
          <w:sz w:val="18"/>
          <w:szCs w:val="18"/>
        </w:rPr>
        <w:t>Zamawiającego</w:t>
      </w:r>
      <w:r w:rsidRPr="00764D76">
        <w:rPr>
          <w:rFonts w:ascii="Ubuntu Light" w:eastAsiaTheme="minorHAnsi" w:hAnsi="Ubuntu Light" w:cs="Ubuntu"/>
          <w:sz w:val="18"/>
          <w:szCs w:val="18"/>
        </w:rPr>
        <w:t xml:space="preserve"> w trakcie trwania umowy pełnej ilości dostarczanego przedmiotu umowy - przy zachowaniu dotychczasowej ceny, </w:t>
      </w:r>
    </w:p>
    <w:p w14:paraId="2563CE69"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zmiany producenta przedmiotu umowy, w przypadku gdy producent wskazany w ofercie przez </w:t>
      </w:r>
      <w:r w:rsidRPr="00764D76">
        <w:rPr>
          <w:rFonts w:ascii="Ubuntu Light" w:eastAsiaTheme="minorHAnsi" w:hAnsi="Ubuntu Light" w:cs="Ubuntu"/>
          <w:b/>
          <w:sz w:val="18"/>
          <w:szCs w:val="18"/>
        </w:rPr>
        <w:t xml:space="preserve">Wykonawcę </w:t>
      </w:r>
      <w:r w:rsidRPr="00764D76">
        <w:rPr>
          <w:rFonts w:ascii="Ubuntu Light" w:eastAsiaTheme="minorHAnsi" w:hAnsi="Ubuntu Light" w:cs="Ubuntu"/>
          <w:sz w:val="18"/>
          <w:szCs w:val="18"/>
        </w:rPr>
        <w:t xml:space="preserve">wycofał dany towar z produkcji – przy cenie nie większej niż w umowie lub cenie korzystniejszej niż </w:t>
      </w:r>
      <w:r w:rsidR="00764D76">
        <w:rPr>
          <w:rFonts w:ascii="Ubuntu Light" w:eastAsiaTheme="minorHAnsi" w:hAnsi="Ubuntu Light" w:cs="Ubuntu"/>
          <w:sz w:val="18"/>
          <w:szCs w:val="18"/>
        </w:rPr>
        <w:br/>
      </w:r>
      <w:r w:rsidRPr="00764D76">
        <w:rPr>
          <w:rFonts w:ascii="Ubuntu Light" w:eastAsiaTheme="minorHAnsi" w:hAnsi="Ubuntu Light" w:cs="Ubuntu"/>
          <w:sz w:val="18"/>
          <w:szCs w:val="18"/>
        </w:rPr>
        <w:t xml:space="preserve">w umowie; jeżeli </w:t>
      </w:r>
      <w:r w:rsidRPr="00764D76">
        <w:rPr>
          <w:rFonts w:ascii="Ubuntu Light" w:eastAsiaTheme="minorHAnsi" w:hAnsi="Ubuntu Light" w:cs="Ubuntu"/>
          <w:b/>
          <w:sz w:val="18"/>
          <w:szCs w:val="18"/>
        </w:rPr>
        <w:t>Wykonawca</w:t>
      </w:r>
      <w:r w:rsidRPr="00764D76">
        <w:rPr>
          <w:rFonts w:ascii="Ubuntu Light" w:eastAsiaTheme="minorHAnsi" w:hAnsi="Ubuntu Light" w:cs="Ubuntu"/>
          <w:sz w:val="18"/>
          <w:szCs w:val="18"/>
        </w:rPr>
        <w:t xml:space="preserve"> nie może zaoferować danego towaru, w takim przypadku towar innego producenta w cenie nie wyższej niż w umowie; rozwiązanie umowy w zakresie dotyczącym tego towaru możliwe</w:t>
      </w:r>
      <w:r w:rsidR="00517045"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jest za porozumieniem </w:t>
      </w:r>
      <w:r w:rsidRPr="00764D76">
        <w:rPr>
          <w:rFonts w:ascii="Ubuntu Light" w:eastAsiaTheme="minorHAnsi" w:hAnsi="Ubuntu Light" w:cs="Ubuntu"/>
          <w:b/>
          <w:sz w:val="18"/>
          <w:szCs w:val="18"/>
        </w:rPr>
        <w:t>Stron,</w:t>
      </w:r>
      <w:r w:rsidRPr="00764D76">
        <w:rPr>
          <w:rFonts w:ascii="Ubuntu Light" w:eastAsiaTheme="minorHAnsi" w:hAnsi="Ubuntu Light" w:cs="Ubuntu"/>
          <w:sz w:val="18"/>
          <w:szCs w:val="18"/>
        </w:rPr>
        <w:t xml:space="preserve"> bez konieczności ponoszenia kary przez żadną ze Stron umowy, </w:t>
      </w:r>
    </w:p>
    <w:p w14:paraId="403611DA"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lastRenderedPageBreak/>
        <w:t xml:space="preserve">poprawy jakości lub innych parametrów charakterystycznych dla danego elementu dostawy lub zmiany technologii na równoważną lub lepszą, podniesienia wydajności urządzeń oraz bezpieczeństwa, </w:t>
      </w:r>
      <w:r w:rsidR="00764D76">
        <w:rPr>
          <w:rFonts w:ascii="Ubuntu Light" w:eastAsiaTheme="minorHAnsi" w:hAnsi="Ubuntu Light" w:cs="Ubuntu"/>
          <w:sz w:val="18"/>
          <w:szCs w:val="18"/>
        </w:rPr>
        <w:br/>
      </w:r>
      <w:r w:rsidRPr="00764D76">
        <w:rPr>
          <w:rFonts w:ascii="Ubuntu Light" w:eastAsiaTheme="minorHAnsi" w:hAnsi="Ubuntu Light" w:cs="Ubuntu"/>
          <w:sz w:val="18"/>
          <w:szCs w:val="18"/>
        </w:rPr>
        <w:t xml:space="preserve">w szczególności w sytuacji wycofania z rynku przez producenta lub zakończenia produkcji zaoferowanego przez </w:t>
      </w:r>
      <w:r w:rsidRPr="00764D76">
        <w:rPr>
          <w:rFonts w:ascii="Ubuntu Light" w:eastAsiaTheme="minorHAnsi" w:hAnsi="Ubuntu Light" w:cs="Ubuntu"/>
          <w:b/>
          <w:sz w:val="18"/>
          <w:szCs w:val="18"/>
        </w:rPr>
        <w:t xml:space="preserve">Wykonawcę </w:t>
      </w:r>
      <w:r w:rsidRPr="00764D76">
        <w:rPr>
          <w:rFonts w:ascii="Ubuntu Light" w:eastAsiaTheme="minorHAnsi" w:hAnsi="Ubuntu Light" w:cs="Ubuntu"/>
          <w:sz w:val="18"/>
          <w:szCs w:val="18"/>
        </w:rPr>
        <w:t xml:space="preserve">przedmiotu umowy bądź jego elementów, jednak przy zachowaniu cen określonych </w:t>
      </w:r>
      <w:r w:rsidR="00764D76">
        <w:rPr>
          <w:rFonts w:ascii="Ubuntu Light" w:eastAsiaTheme="minorHAnsi" w:hAnsi="Ubuntu Light" w:cs="Ubuntu"/>
          <w:sz w:val="18"/>
          <w:szCs w:val="18"/>
        </w:rPr>
        <w:br/>
      </w:r>
      <w:r w:rsidRPr="00764D76">
        <w:rPr>
          <w:rFonts w:ascii="Ubuntu Light" w:eastAsiaTheme="minorHAnsi" w:hAnsi="Ubuntu Light" w:cs="Ubuntu"/>
          <w:sz w:val="18"/>
          <w:szCs w:val="18"/>
        </w:rPr>
        <w:t xml:space="preserve">w umowie, </w:t>
      </w:r>
    </w:p>
    <w:p w14:paraId="4A4E4ED8" w14:textId="77777777" w:rsidR="00764D76" w:rsidRP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zaprzestania w ogóle produkcji produktu leczniczego będącego przedmiotem umowy, wówczas dopuszcza</w:t>
      </w:r>
      <w:r w:rsid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się możliwość dostarczenia innego produktu leczniczego, spełniającego wymagania SWZ zawierającego</w:t>
      </w:r>
      <w:r w:rsidR="000B50E9"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tę samą substancję czynną, w cenie nie wyższej niż wynikającej z pierwotnej umowy lub cenie korzystniejszej dla </w:t>
      </w:r>
      <w:r w:rsidRPr="00764D76">
        <w:rPr>
          <w:rFonts w:ascii="Ubuntu Light" w:eastAsiaTheme="minorHAnsi" w:hAnsi="Ubuntu Light" w:cs="Ubuntu"/>
          <w:b/>
          <w:sz w:val="18"/>
          <w:szCs w:val="18"/>
        </w:rPr>
        <w:t xml:space="preserve">Zamawiającego, </w:t>
      </w:r>
    </w:p>
    <w:p w14:paraId="049439AC" w14:textId="02F8017D" w:rsidR="00DF6187" w:rsidRPr="00250561" w:rsidRDefault="00B229EA" w:rsidP="00DF6187">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przedłużenia terminu płatności, </w:t>
      </w:r>
      <w:bookmarkStart w:id="2" w:name="_GoBack"/>
      <w:bookmarkEnd w:id="2"/>
    </w:p>
    <w:p w14:paraId="6A2AEF09" w14:textId="77777777" w:rsid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zmiany stawek opłat celnych wprowadzonych decyzjami odpowiednich władz państwowych, </w:t>
      </w:r>
    </w:p>
    <w:p w14:paraId="5F1DE7AD" w14:textId="77777777" w:rsidR="00764D76" w:rsidRP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w zakresie danych identyfikacyjnych </w:t>
      </w:r>
      <w:r w:rsidRPr="00764D76">
        <w:rPr>
          <w:rFonts w:ascii="Ubuntu Light" w:eastAsiaTheme="minorHAnsi" w:hAnsi="Ubuntu Light" w:cs="Ubuntu"/>
          <w:b/>
          <w:sz w:val="18"/>
          <w:szCs w:val="18"/>
        </w:rPr>
        <w:t>Strony</w:t>
      </w:r>
      <w:r w:rsidRPr="00764D76">
        <w:rPr>
          <w:rFonts w:ascii="Ubuntu Light" w:eastAsiaTheme="minorHAnsi" w:hAnsi="Ubuntu Light" w:cs="Ubuntu"/>
          <w:sz w:val="18"/>
          <w:szCs w:val="18"/>
        </w:rPr>
        <w:t xml:space="preserve"> umowy takich jak np. firma, adres osoby upoważnionej do kontaktów/odbioru lub inne zapisy dotyczące wskazania </w:t>
      </w:r>
      <w:r w:rsidRPr="00764D76">
        <w:rPr>
          <w:rFonts w:ascii="Ubuntu Light" w:eastAsiaTheme="minorHAnsi" w:hAnsi="Ubuntu Light" w:cs="Ubuntu"/>
          <w:b/>
          <w:sz w:val="18"/>
          <w:szCs w:val="18"/>
        </w:rPr>
        <w:t xml:space="preserve">Stron </w:t>
      </w:r>
      <w:r w:rsidRPr="00764D76">
        <w:rPr>
          <w:rFonts w:ascii="Ubuntu Light" w:eastAsiaTheme="minorHAnsi" w:hAnsi="Ubuntu Light" w:cs="Ubuntu"/>
          <w:sz w:val="18"/>
          <w:szCs w:val="18"/>
        </w:rPr>
        <w:t xml:space="preserve">oraz zmiany danych personelu </w:t>
      </w:r>
      <w:r w:rsidRPr="00764D76">
        <w:rPr>
          <w:rFonts w:ascii="Ubuntu Light" w:eastAsiaTheme="minorHAnsi" w:hAnsi="Ubuntu Light" w:cs="Ubuntu"/>
          <w:b/>
          <w:sz w:val="18"/>
          <w:szCs w:val="18"/>
        </w:rPr>
        <w:t xml:space="preserve">Stron, </w:t>
      </w:r>
    </w:p>
    <w:p w14:paraId="4BCFFE26" w14:textId="3C6A8FDD" w:rsidR="00B229EA" w:rsidRPr="00764D76" w:rsidRDefault="00B229EA" w:rsidP="00764D76">
      <w:pPr>
        <w:pStyle w:val="Akapitzlist"/>
        <w:numPr>
          <w:ilvl w:val="1"/>
          <w:numId w:val="10"/>
        </w:numPr>
        <w:autoSpaceDE w:val="0"/>
        <w:autoSpaceDN w:val="0"/>
        <w:adjustRightInd w:val="0"/>
        <w:spacing w:line="360" w:lineRule="auto"/>
        <w:ind w:left="568"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w następstwie zmian obowiązujących przepisów, wytycznych Ministerstwa Zdrowia lub innych organów lub </w:t>
      </w:r>
      <w:r w:rsidR="000B50E9"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jeśli konieczność taka wynikać będzie z umów zawartych z NFZ (tj. zmiana poprzez wprowadzenie</w:t>
      </w:r>
      <w:r w:rsidR="000B50E9"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 koniecznych zapisów do umowy, w zakresie spowodowanym nowymi regulacjami prawnymi, wytycznymi </w:t>
      </w:r>
      <w:r w:rsidR="000B50E9"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i/lub zawarciem umów). </w:t>
      </w:r>
    </w:p>
    <w:p w14:paraId="4B40318A" w14:textId="4EA620B4" w:rsidR="00DE32FF" w:rsidRDefault="00DE32FF" w:rsidP="00764D76">
      <w:pPr>
        <w:pStyle w:val="Akapitzlist"/>
        <w:numPr>
          <w:ilvl w:val="0"/>
          <w:numId w:val="10"/>
        </w:numPr>
        <w:autoSpaceDE w:val="0"/>
        <w:autoSpaceDN w:val="0"/>
        <w:adjustRightInd w:val="0"/>
        <w:spacing w:line="360" w:lineRule="auto"/>
        <w:ind w:left="284" w:hanging="284"/>
        <w:jc w:val="both"/>
        <w:rPr>
          <w:rFonts w:ascii="Ubuntu Light" w:eastAsiaTheme="minorHAnsi" w:hAnsi="Ubuntu Light" w:cs="Ubuntu"/>
          <w:sz w:val="18"/>
          <w:szCs w:val="18"/>
        </w:rPr>
      </w:pPr>
      <w:r w:rsidRPr="0034616F">
        <w:rPr>
          <w:rFonts w:ascii="Ubuntu Light" w:eastAsiaTheme="minorHAnsi" w:hAnsi="Ubuntu Light" w:cs="Ubuntu"/>
          <w:b/>
          <w:sz w:val="18"/>
          <w:szCs w:val="18"/>
        </w:rPr>
        <w:t>Zamawiający</w:t>
      </w:r>
      <w:r w:rsidRPr="00DE32FF">
        <w:rPr>
          <w:rFonts w:ascii="Ubuntu Light" w:eastAsiaTheme="minorHAnsi" w:hAnsi="Ubuntu Light" w:cs="Ubuntu"/>
          <w:sz w:val="18"/>
          <w:szCs w:val="18"/>
        </w:rPr>
        <w:t xml:space="preserve"> dopuszcza zmianę zawartej umowy w trakcie jej trwania, również w razie zmiany (zwiększenia</w:t>
      </w:r>
      <w:r w:rsidR="000B50E9">
        <w:rPr>
          <w:rFonts w:ascii="Ubuntu Light" w:eastAsiaTheme="minorHAnsi" w:hAnsi="Ubuntu Light" w:cs="Ubuntu"/>
          <w:sz w:val="18"/>
          <w:szCs w:val="18"/>
        </w:rPr>
        <w:t xml:space="preserve">                  </w:t>
      </w:r>
      <w:r w:rsidRPr="00DE32FF">
        <w:rPr>
          <w:rFonts w:ascii="Ubuntu Light" w:eastAsiaTheme="minorHAnsi" w:hAnsi="Ubuntu Light" w:cs="Ubuntu"/>
          <w:sz w:val="18"/>
          <w:szCs w:val="18"/>
        </w:rPr>
        <w:t xml:space="preserve"> lub zmniejszenia) cen materiałów lub kosztów związanych z realizacją zamówienia (stosownie</w:t>
      </w:r>
      <w:r w:rsidR="000B50E9">
        <w:rPr>
          <w:rFonts w:ascii="Ubuntu Light" w:eastAsiaTheme="minorHAnsi" w:hAnsi="Ubuntu Light" w:cs="Ubuntu"/>
          <w:sz w:val="18"/>
          <w:szCs w:val="18"/>
        </w:rPr>
        <w:t xml:space="preserve"> </w:t>
      </w:r>
      <w:r w:rsidRPr="00DE32FF">
        <w:rPr>
          <w:rFonts w:ascii="Ubuntu Light" w:eastAsiaTheme="minorHAnsi" w:hAnsi="Ubuntu Light" w:cs="Ubuntu"/>
          <w:sz w:val="18"/>
          <w:szCs w:val="18"/>
        </w:rPr>
        <w:t xml:space="preserve">do art. 439 ustawy </w:t>
      </w:r>
      <w:proofErr w:type="spellStart"/>
      <w:r w:rsidRPr="00DE32FF">
        <w:rPr>
          <w:rFonts w:ascii="Ubuntu Light" w:eastAsiaTheme="minorHAnsi" w:hAnsi="Ubuntu Light" w:cs="Ubuntu"/>
          <w:sz w:val="18"/>
          <w:szCs w:val="18"/>
        </w:rPr>
        <w:t>pzp</w:t>
      </w:r>
      <w:proofErr w:type="spellEnd"/>
      <w:r w:rsidRPr="00DE32FF">
        <w:rPr>
          <w:rFonts w:ascii="Ubuntu Light" w:eastAsiaTheme="minorHAnsi" w:hAnsi="Ubuntu Light" w:cs="Ubuntu"/>
          <w:sz w:val="18"/>
          <w:szCs w:val="18"/>
        </w:rPr>
        <w:t>), jednak nie wcześniej niż po upływie 6 miesięcy do rozpoczęcia realizacji zamówienia</w:t>
      </w:r>
      <w:r w:rsidR="00764D76">
        <w:rPr>
          <w:rFonts w:ascii="Ubuntu Light" w:eastAsiaTheme="minorHAnsi" w:hAnsi="Ubuntu Light" w:cs="Ubuntu"/>
          <w:sz w:val="18"/>
          <w:szCs w:val="18"/>
        </w:rPr>
        <w:t xml:space="preserve"> </w:t>
      </w:r>
      <w:r w:rsidRPr="00DE32FF">
        <w:rPr>
          <w:rFonts w:ascii="Ubuntu Light" w:eastAsiaTheme="minorHAnsi" w:hAnsi="Ubuntu Light" w:cs="Ubuntu"/>
          <w:sz w:val="18"/>
          <w:szCs w:val="18"/>
        </w:rPr>
        <w:t xml:space="preserve">i wyłącznie </w:t>
      </w:r>
      <w:r w:rsidR="00764D76">
        <w:rPr>
          <w:rFonts w:ascii="Ubuntu Light" w:eastAsiaTheme="minorHAnsi" w:hAnsi="Ubuntu Light" w:cs="Ubuntu"/>
          <w:sz w:val="18"/>
          <w:szCs w:val="18"/>
        </w:rPr>
        <w:br/>
      </w:r>
      <w:r w:rsidRPr="00DE32FF">
        <w:rPr>
          <w:rFonts w:ascii="Ubuntu Light" w:eastAsiaTheme="minorHAnsi" w:hAnsi="Ubuntu Light" w:cs="Ubuntu"/>
          <w:sz w:val="18"/>
          <w:szCs w:val="18"/>
        </w:rPr>
        <w:t>w przypadkach:</w:t>
      </w:r>
    </w:p>
    <w:p w14:paraId="4AF42B3A" w14:textId="77777777" w:rsidR="00764D76" w:rsidRDefault="00B229EA" w:rsidP="00764D76">
      <w:pPr>
        <w:pStyle w:val="Akapitzlist"/>
        <w:numPr>
          <w:ilvl w:val="1"/>
          <w:numId w:val="10"/>
        </w:numPr>
        <w:autoSpaceDE w:val="0"/>
        <w:autoSpaceDN w:val="0"/>
        <w:adjustRightInd w:val="0"/>
        <w:spacing w:line="360" w:lineRule="auto"/>
        <w:ind w:left="624" w:hanging="284"/>
        <w:jc w:val="both"/>
        <w:rPr>
          <w:rFonts w:ascii="Ubuntu Light" w:eastAsiaTheme="minorHAnsi" w:hAnsi="Ubuntu Light" w:cs="Ubuntu"/>
          <w:sz w:val="18"/>
          <w:szCs w:val="18"/>
        </w:rPr>
      </w:pPr>
      <w:r w:rsidRPr="00DE32FF">
        <w:rPr>
          <w:rFonts w:ascii="Ubuntu Light" w:eastAsiaTheme="minorHAnsi" w:hAnsi="Ubuntu Light" w:cs="Ubuntu"/>
          <w:sz w:val="18"/>
          <w:szCs w:val="18"/>
        </w:rPr>
        <w:t>zmiany poziomu cen materiałów lub kosztów związanych z realizacją zamówienia wynoszącej co najmniej</w:t>
      </w:r>
      <w:r w:rsidR="000B50E9">
        <w:rPr>
          <w:rFonts w:ascii="Ubuntu Light" w:eastAsiaTheme="minorHAnsi" w:hAnsi="Ubuntu Light" w:cs="Ubuntu"/>
          <w:sz w:val="18"/>
          <w:szCs w:val="18"/>
        </w:rPr>
        <w:t xml:space="preserve">                  </w:t>
      </w:r>
      <w:r w:rsidRPr="00DE32FF">
        <w:rPr>
          <w:rFonts w:ascii="Ubuntu Light" w:eastAsiaTheme="minorHAnsi" w:hAnsi="Ubuntu Light" w:cs="Ubuntu"/>
          <w:sz w:val="18"/>
          <w:szCs w:val="18"/>
        </w:rPr>
        <w:t xml:space="preserve"> 15% w stosunku do pierwotnych cen z dnia otwarcia ofert w postępowaniu, o którym mowa w §1, </w:t>
      </w:r>
    </w:p>
    <w:p w14:paraId="37C0DE23" w14:textId="77777777" w:rsidR="00764D76" w:rsidRDefault="00B229EA" w:rsidP="00764D76">
      <w:pPr>
        <w:pStyle w:val="Akapitzlist"/>
        <w:numPr>
          <w:ilvl w:val="1"/>
          <w:numId w:val="10"/>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w zakresie niezrealizowanej części zamówienia, </w:t>
      </w:r>
    </w:p>
    <w:p w14:paraId="6D1F488F" w14:textId="77777777" w:rsidR="00764D76" w:rsidRDefault="00B229EA" w:rsidP="00764D76">
      <w:pPr>
        <w:pStyle w:val="Akapitzlist"/>
        <w:numPr>
          <w:ilvl w:val="1"/>
          <w:numId w:val="10"/>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na pisemny wniosek </w:t>
      </w:r>
      <w:r w:rsidRPr="00764D76">
        <w:rPr>
          <w:rFonts w:ascii="Ubuntu Light" w:eastAsiaTheme="minorHAnsi" w:hAnsi="Ubuntu Light" w:cs="Ubuntu"/>
          <w:b/>
          <w:sz w:val="18"/>
          <w:szCs w:val="18"/>
        </w:rPr>
        <w:t>Wykonawcy</w:t>
      </w:r>
      <w:r w:rsidRPr="00764D76">
        <w:rPr>
          <w:rFonts w:ascii="Ubuntu Light" w:eastAsiaTheme="minorHAnsi" w:hAnsi="Ubuntu Light" w:cs="Ubuntu"/>
          <w:sz w:val="18"/>
          <w:szCs w:val="18"/>
        </w:rPr>
        <w:t xml:space="preserve"> lub </w:t>
      </w:r>
      <w:r w:rsidRPr="00764D76">
        <w:rPr>
          <w:rFonts w:ascii="Ubuntu Light" w:eastAsiaTheme="minorHAnsi" w:hAnsi="Ubuntu Light" w:cs="Ubuntu"/>
          <w:b/>
          <w:sz w:val="18"/>
          <w:szCs w:val="18"/>
        </w:rPr>
        <w:t>Zamawiającego,</w:t>
      </w:r>
    </w:p>
    <w:p w14:paraId="4D9469CC" w14:textId="77777777" w:rsidR="00D835F2" w:rsidRDefault="00B229EA" w:rsidP="00764D76">
      <w:pPr>
        <w:pStyle w:val="Akapitzlist"/>
        <w:numPr>
          <w:ilvl w:val="1"/>
          <w:numId w:val="10"/>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wnioskujący o zmianę zobowiązany jest wykazać odpowiednimi dokumentami i dowodami, wartość wzrostu lub zmniejszenia cen materiałów lub kosztów związanych z realizacją zamówienia określoną w oparciu </w:t>
      </w:r>
      <w:r w:rsidR="00764D76">
        <w:rPr>
          <w:rFonts w:ascii="Ubuntu Light" w:eastAsiaTheme="minorHAnsi" w:hAnsi="Ubuntu Light" w:cs="Ubuntu"/>
          <w:sz w:val="18"/>
          <w:szCs w:val="18"/>
        </w:rPr>
        <w:br/>
      </w:r>
      <w:r w:rsidRPr="00764D76">
        <w:rPr>
          <w:rFonts w:ascii="Ubuntu Light" w:eastAsiaTheme="minorHAnsi" w:hAnsi="Ubuntu Light" w:cs="Ubuntu"/>
          <w:sz w:val="18"/>
          <w:szCs w:val="18"/>
        </w:rPr>
        <w:t xml:space="preserve">o wskaźnik </w:t>
      </w:r>
      <w:r w:rsidR="006727C7">
        <w:rPr>
          <w:rFonts w:ascii="Ubuntu Light" w:eastAsiaTheme="minorHAnsi" w:hAnsi="Ubuntu Light" w:cs="Ubuntu"/>
          <w:sz w:val="18"/>
          <w:szCs w:val="18"/>
        </w:rPr>
        <w:t xml:space="preserve">cen producentów usług związanych z obsługą działalności gospodarczej </w:t>
      </w:r>
      <w:r w:rsidRPr="00764D76">
        <w:rPr>
          <w:rFonts w:ascii="Ubuntu Light" w:eastAsiaTheme="minorHAnsi" w:hAnsi="Ubuntu Light" w:cs="Ubuntu"/>
          <w:sz w:val="18"/>
          <w:szCs w:val="18"/>
        </w:rPr>
        <w:t xml:space="preserve">ogłoszony </w:t>
      </w:r>
    </w:p>
    <w:p w14:paraId="7B7FD33A" w14:textId="3DADBF65" w:rsidR="00764D76" w:rsidRDefault="00B229EA" w:rsidP="00D835F2">
      <w:pPr>
        <w:pStyle w:val="Akapitzlist"/>
        <w:autoSpaceDE w:val="0"/>
        <w:autoSpaceDN w:val="0"/>
        <w:adjustRightInd w:val="0"/>
        <w:spacing w:line="360" w:lineRule="auto"/>
        <w:ind w:left="624"/>
        <w:jc w:val="both"/>
        <w:rPr>
          <w:rFonts w:ascii="Ubuntu Light" w:eastAsiaTheme="minorHAnsi" w:hAnsi="Ubuntu Light" w:cs="Ubuntu"/>
          <w:sz w:val="18"/>
          <w:szCs w:val="18"/>
        </w:rPr>
      </w:pPr>
      <w:r w:rsidRPr="00764D76">
        <w:rPr>
          <w:rFonts w:ascii="Ubuntu Light" w:eastAsiaTheme="minorHAnsi" w:hAnsi="Ubuntu Light" w:cs="Ubuntu"/>
          <w:sz w:val="18"/>
          <w:szCs w:val="18"/>
        </w:rPr>
        <w:t>w komunikacie Prezesa GUS i w zakresie</w:t>
      </w:r>
      <w:r w:rsid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w jakim wykazany zostanie ich rzeczywisty wpływ na ceny zawarte w specyfikacji asortymentowo-cenowej lub wartość wynagrodzenia umownego, o którym mowa w § 2, </w:t>
      </w:r>
    </w:p>
    <w:p w14:paraId="293C98D8" w14:textId="2EA56787" w:rsidR="00764D76" w:rsidRDefault="00B229EA" w:rsidP="00764D76">
      <w:pPr>
        <w:pStyle w:val="Akapitzlist"/>
        <w:numPr>
          <w:ilvl w:val="1"/>
          <w:numId w:val="10"/>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maksymalna zmiana wynagrodzenia w oparciu o przesłanki art. 439 ustawy </w:t>
      </w:r>
      <w:proofErr w:type="spellStart"/>
      <w:r w:rsidRPr="00764D76">
        <w:rPr>
          <w:rFonts w:ascii="Ubuntu Light" w:eastAsiaTheme="minorHAnsi" w:hAnsi="Ubuntu Light" w:cs="Ubuntu"/>
          <w:sz w:val="18"/>
          <w:szCs w:val="18"/>
        </w:rPr>
        <w:t>pzp</w:t>
      </w:r>
      <w:proofErr w:type="spellEnd"/>
      <w:r w:rsidRPr="00764D76">
        <w:rPr>
          <w:rFonts w:ascii="Ubuntu Light" w:eastAsiaTheme="minorHAnsi" w:hAnsi="Ubuntu Light" w:cs="Ubuntu"/>
          <w:sz w:val="18"/>
          <w:szCs w:val="18"/>
        </w:rPr>
        <w:t xml:space="preserve"> nie może przekroczyć o 25% w stosunku do pierwotnej wartości określonej w §2 umowy, łącznie w całym okresie obowiązywania umowy, </w:t>
      </w:r>
    </w:p>
    <w:p w14:paraId="7EEA53BE" w14:textId="77777777" w:rsidR="00764D76" w:rsidRDefault="00B229EA" w:rsidP="00764D76">
      <w:pPr>
        <w:pStyle w:val="Akapitzlist"/>
        <w:numPr>
          <w:ilvl w:val="1"/>
          <w:numId w:val="10"/>
        </w:numPr>
        <w:autoSpaceDE w:val="0"/>
        <w:autoSpaceDN w:val="0"/>
        <w:adjustRightInd w:val="0"/>
        <w:spacing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sz w:val="18"/>
          <w:szCs w:val="18"/>
        </w:rPr>
        <w:t xml:space="preserve">zmiana wynagrodzenia w tym trybie nie może nastąpić częściej niż co 6 miesięcy, </w:t>
      </w:r>
    </w:p>
    <w:p w14:paraId="1B3EE9C7" w14:textId="297E6CF3" w:rsidR="00B229EA" w:rsidRPr="00764D76" w:rsidRDefault="00B229EA" w:rsidP="002F7F2A">
      <w:pPr>
        <w:pStyle w:val="Akapitzlist"/>
        <w:numPr>
          <w:ilvl w:val="1"/>
          <w:numId w:val="10"/>
        </w:numPr>
        <w:autoSpaceDE w:val="0"/>
        <w:autoSpaceDN w:val="0"/>
        <w:adjustRightInd w:val="0"/>
        <w:spacing w:after="0" w:line="360" w:lineRule="auto"/>
        <w:ind w:left="624" w:hanging="284"/>
        <w:jc w:val="both"/>
        <w:rPr>
          <w:rFonts w:ascii="Ubuntu Light" w:eastAsiaTheme="minorHAnsi" w:hAnsi="Ubuntu Light" w:cs="Ubuntu"/>
          <w:sz w:val="18"/>
          <w:szCs w:val="18"/>
        </w:rPr>
      </w:pPr>
      <w:r w:rsidRPr="00764D76">
        <w:rPr>
          <w:rFonts w:ascii="Ubuntu Light" w:eastAsiaTheme="minorHAnsi" w:hAnsi="Ubuntu Light" w:cs="Ubuntu"/>
          <w:b/>
          <w:sz w:val="18"/>
          <w:szCs w:val="18"/>
        </w:rPr>
        <w:t>Wykonawca,</w:t>
      </w:r>
      <w:r w:rsidRPr="00764D76">
        <w:rPr>
          <w:rFonts w:ascii="Ubuntu Light" w:eastAsiaTheme="minorHAnsi" w:hAnsi="Ubuntu Light" w:cs="Ubuntu"/>
          <w:sz w:val="18"/>
          <w:szCs w:val="18"/>
        </w:rPr>
        <w:t xml:space="preserve"> którego wynagrodzeni</w:t>
      </w:r>
      <w:r w:rsidR="000D1F03">
        <w:rPr>
          <w:rFonts w:ascii="Ubuntu Light" w:eastAsiaTheme="minorHAnsi" w:hAnsi="Ubuntu Light" w:cs="Ubuntu"/>
          <w:sz w:val="18"/>
          <w:szCs w:val="18"/>
        </w:rPr>
        <w:t>e</w:t>
      </w:r>
      <w:r w:rsidRPr="00764D76">
        <w:rPr>
          <w:rFonts w:ascii="Ubuntu Light" w:eastAsiaTheme="minorHAnsi" w:hAnsi="Ubuntu Light" w:cs="Ubuntu"/>
          <w:sz w:val="18"/>
          <w:szCs w:val="18"/>
        </w:rPr>
        <w:t xml:space="preserve"> zostało zmienione stosownie do art. 439 ustawy </w:t>
      </w:r>
      <w:proofErr w:type="spellStart"/>
      <w:r w:rsidRPr="00764D76">
        <w:rPr>
          <w:rFonts w:ascii="Ubuntu Light" w:eastAsiaTheme="minorHAnsi" w:hAnsi="Ubuntu Light" w:cs="Ubuntu"/>
          <w:sz w:val="18"/>
          <w:szCs w:val="18"/>
        </w:rPr>
        <w:t>pzp</w:t>
      </w:r>
      <w:proofErr w:type="spellEnd"/>
      <w:r w:rsidRPr="00764D76">
        <w:rPr>
          <w:rFonts w:ascii="Ubuntu Light" w:eastAsiaTheme="minorHAnsi" w:hAnsi="Ubuntu Light" w:cs="Ubuntu"/>
          <w:sz w:val="18"/>
          <w:szCs w:val="18"/>
        </w:rPr>
        <w:t>, zobowiązany</w:t>
      </w:r>
      <w:r w:rsidR="00CB5E57"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jest zmienić wynagrodzenie przysługujące podwykonawcy, z którym </w:t>
      </w:r>
      <w:r w:rsidRPr="00764D76">
        <w:rPr>
          <w:rFonts w:ascii="Ubuntu Light" w:eastAsiaTheme="minorHAnsi" w:hAnsi="Ubuntu Light" w:cs="Ubuntu"/>
          <w:b/>
          <w:sz w:val="18"/>
          <w:szCs w:val="18"/>
        </w:rPr>
        <w:t>Wykonawca</w:t>
      </w:r>
      <w:r w:rsidRPr="00764D76">
        <w:rPr>
          <w:rFonts w:ascii="Ubuntu Light" w:eastAsiaTheme="minorHAnsi" w:hAnsi="Ubuntu Light" w:cs="Ubuntu"/>
          <w:sz w:val="18"/>
          <w:szCs w:val="18"/>
        </w:rPr>
        <w:t xml:space="preserve"> zawarł umowę,</w:t>
      </w:r>
      <w:r w:rsidR="00764D76"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w zakresie odpowiadającym zmianom cen materiałów lub kosztów dotyczących zobowiązania podwykonawcy, jeżeli łącznie spełnione są dwa warunki: przedmiotem umowy podwykonawczej</w:t>
      </w:r>
      <w:r w:rsidR="00CB5E57" w:rsidRPr="00764D76">
        <w:rPr>
          <w:rFonts w:ascii="Ubuntu Light" w:eastAsiaTheme="minorHAnsi" w:hAnsi="Ubuntu Light" w:cs="Ubuntu"/>
          <w:sz w:val="18"/>
          <w:szCs w:val="18"/>
        </w:rPr>
        <w:t xml:space="preserve"> </w:t>
      </w:r>
      <w:r w:rsidRPr="00764D76">
        <w:rPr>
          <w:rFonts w:ascii="Ubuntu Light" w:eastAsiaTheme="minorHAnsi" w:hAnsi="Ubuntu Light" w:cs="Ubuntu"/>
          <w:sz w:val="18"/>
          <w:szCs w:val="18"/>
        </w:rPr>
        <w:t xml:space="preserve">są dostawy lub usługi i okres obowiązywania umowy podwykonawczej przekracza 6 miesięcy. </w:t>
      </w:r>
    </w:p>
    <w:p w14:paraId="3C01A1AD" w14:textId="77777777" w:rsidR="00D835F2" w:rsidRDefault="00800EDB" w:rsidP="002F7F2A">
      <w:pPr>
        <w:pStyle w:val="Zwykytekst"/>
        <w:numPr>
          <w:ilvl w:val="0"/>
          <w:numId w:val="10"/>
        </w:numPr>
        <w:suppressAutoHyphens w:val="0"/>
        <w:spacing w:line="360" w:lineRule="auto"/>
        <w:ind w:left="284" w:hanging="284"/>
        <w:jc w:val="both"/>
        <w:rPr>
          <w:rFonts w:ascii="Ubuntu Light" w:hAnsi="Ubuntu Light"/>
          <w:color w:val="000000"/>
          <w:sz w:val="18"/>
          <w:szCs w:val="18"/>
        </w:rPr>
      </w:pPr>
      <w:r w:rsidRPr="00800EDB">
        <w:rPr>
          <w:rFonts w:ascii="Ubuntu Light" w:hAnsi="Ubuntu Light"/>
          <w:color w:val="000000"/>
          <w:sz w:val="18"/>
          <w:szCs w:val="18"/>
        </w:rPr>
        <w:t xml:space="preserve">Strony ustalają, że wynagrodzenie Wykonawcy za realizację przedmiotu umowy może ulec zmianie wyłącznie </w:t>
      </w:r>
    </w:p>
    <w:p w14:paraId="29F94648" w14:textId="77777777" w:rsidR="00D835F2" w:rsidRDefault="00800EDB" w:rsidP="002F7F2A">
      <w:pPr>
        <w:pStyle w:val="Zwykytekst"/>
        <w:suppressAutoHyphens w:val="0"/>
        <w:spacing w:line="360" w:lineRule="auto"/>
        <w:ind w:left="284"/>
        <w:jc w:val="both"/>
        <w:rPr>
          <w:rFonts w:ascii="Ubuntu Light" w:hAnsi="Ubuntu Light"/>
          <w:color w:val="000000"/>
          <w:sz w:val="18"/>
          <w:szCs w:val="18"/>
        </w:rPr>
      </w:pPr>
      <w:r w:rsidRPr="00800EDB">
        <w:rPr>
          <w:rFonts w:ascii="Ubuntu Light" w:hAnsi="Ubuntu Light"/>
          <w:color w:val="000000"/>
          <w:sz w:val="18"/>
          <w:szCs w:val="18"/>
        </w:rPr>
        <w:t xml:space="preserve">w przypadkach przewidzianych w niniejszej umowie oraz w art. 436 ustawy Prawo zamówień publicznych, </w:t>
      </w:r>
    </w:p>
    <w:p w14:paraId="7CECD7AA" w14:textId="25A4450A" w:rsidR="00800EDB" w:rsidRPr="00800EDB" w:rsidRDefault="00800EDB" w:rsidP="00B0571D">
      <w:pPr>
        <w:pStyle w:val="Zwykytekst"/>
        <w:suppressAutoHyphens w:val="0"/>
        <w:spacing w:line="360" w:lineRule="auto"/>
        <w:ind w:left="284"/>
        <w:jc w:val="both"/>
        <w:rPr>
          <w:rFonts w:ascii="Ubuntu Light" w:hAnsi="Ubuntu Light"/>
          <w:color w:val="000000"/>
          <w:sz w:val="18"/>
          <w:szCs w:val="18"/>
        </w:rPr>
      </w:pPr>
      <w:r w:rsidRPr="00800EDB">
        <w:rPr>
          <w:rFonts w:ascii="Ubuntu Light" w:hAnsi="Ubuntu Light"/>
          <w:color w:val="000000"/>
          <w:sz w:val="18"/>
          <w:szCs w:val="18"/>
        </w:rPr>
        <w:t>w szczególności w związku z:</w:t>
      </w:r>
    </w:p>
    <w:p w14:paraId="6C83456F" w14:textId="77777777" w:rsidR="00B56F64" w:rsidRPr="00B56F64" w:rsidRDefault="00B56F64" w:rsidP="00B0571D">
      <w:pPr>
        <w:numPr>
          <w:ilvl w:val="1"/>
          <w:numId w:val="10"/>
        </w:numPr>
        <w:suppressAutoHyphens w:val="0"/>
        <w:autoSpaceDE w:val="0"/>
        <w:autoSpaceDN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 xml:space="preserve">stawki podatku od towarów i usług oraz podatku akcyzowego, </w:t>
      </w:r>
    </w:p>
    <w:p w14:paraId="030B95EF" w14:textId="77777777" w:rsidR="00B56F64" w:rsidRPr="00B56F64" w:rsidRDefault="00B56F64" w:rsidP="00B0571D">
      <w:pPr>
        <w:numPr>
          <w:ilvl w:val="1"/>
          <w:numId w:val="10"/>
        </w:numPr>
        <w:suppressAutoHyphens w:val="0"/>
        <w:autoSpaceDE w:val="0"/>
        <w:autoSpaceDN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wysokości minimalnego wynagrodzenia za pracę albo minimalnej stawki godzinowej, ustalonych   na podstawie przepisów Ustawy z dnia 10 października 2002 r. o minimalnym wynagrodzeniu za pracę (</w:t>
      </w:r>
      <w:proofErr w:type="spellStart"/>
      <w:r w:rsidRPr="00B56F64">
        <w:rPr>
          <w:rFonts w:ascii="Ubuntu Light" w:hAnsi="Ubuntu Light"/>
          <w:color w:val="000000"/>
          <w:sz w:val="18"/>
          <w:szCs w:val="18"/>
        </w:rPr>
        <w:t>t.j</w:t>
      </w:r>
      <w:proofErr w:type="spellEnd"/>
      <w:r w:rsidRPr="00B56F64">
        <w:rPr>
          <w:rFonts w:ascii="Ubuntu Light" w:hAnsi="Ubuntu Light"/>
          <w:color w:val="000000"/>
          <w:sz w:val="18"/>
          <w:szCs w:val="18"/>
        </w:rPr>
        <w:t xml:space="preserve">. Dz. U. z 2024 r. poz. 1773.), </w:t>
      </w:r>
    </w:p>
    <w:p w14:paraId="6E83A6CC" w14:textId="77777777" w:rsidR="00B56F64" w:rsidRPr="00B56F64" w:rsidRDefault="00B56F64" w:rsidP="00B56F64">
      <w:pPr>
        <w:numPr>
          <w:ilvl w:val="1"/>
          <w:numId w:val="10"/>
        </w:numPr>
        <w:suppressAutoHyphens w:val="0"/>
        <w:autoSpaceDE w:val="0"/>
        <w:autoSpaceDN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lastRenderedPageBreak/>
        <w:t xml:space="preserve">zasad podlegania ubezpieczeniom społecznym lub ubezpieczeniu zdrowotnemu lub wysokości stawki składki na ubezpieczenia społeczne lub zdrowotne </w:t>
      </w:r>
    </w:p>
    <w:p w14:paraId="4BA2CA0F" w14:textId="77777777" w:rsidR="00B56F64" w:rsidRPr="00B56F64" w:rsidRDefault="00B56F64" w:rsidP="00B56F64">
      <w:pPr>
        <w:numPr>
          <w:ilvl w:val="1"/>
          <w:numId w:val="10"/>
        </w:numPr>
        <w:suppressAutoHyphens w:val="0"/>
        <w:autoSpaceDE w:val="0"/>
        <w:autoSpaceDN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zasad gromadzenia i wysokości wpłat do pracowniczych planów kapitałowych, o których mowa w ustawie z dnia 4 października 2018 r. o pracowniczych planach kapitałowych (</w:t>
      </w:r>
      <w:proofErr w:type="spellStart"/>
      <w:r w:rsidRPr="00B56F64">
        <w:rPr>
          <w:rFonts w:ascii="Ubuntu Light" w:hAnsi="Ubuntu Light"/>
          <w:color w:val="000000"/>
          <w:sz w:val="18"/>
          <w:szCs w:val="18"/>
        </w:rPr>
        <w:t>t.j</w:t>
      </w:r>
      <w:proofErr w:type="spellEnd"/>
      <w:r w:rsidRPr="00B56F64">
        <w:rPr>
          <w:rFonts w:ascii="Ubuntu Light" w:hAnsi="Ubuntu Light"/>
          <w:color w:val="000000"/>
          <w:sz w:val="18"/>
          <w:szCs w:val="18"/>
        </w:rPr>
        <w:t>. Dz. U. z 2024 r. poz.427).</w:t>
      </w:r>
    </w:p>
    <w:p w14:paraId="3F2E8C39" w14:textId="77777777" w:rsidR="00B56F64" w:rsidRPr="00B56F64" w:rsidRDefault="00B56F64" w:rsidP="00B56F64">
      <w:pPr>
        <w:autoSpaceDE w:val="0"/>
        <w:autoSpaceDN w:val="0"/>
        <w:spacing w:line="360" w:lineRule="auto"/>
        <w:ind w:left="851" w:right="284"/>
        <w:jc w:val="both"/>
        <w:rPr>
          <w:rFonts w:ascii="Ubuntu Light" w:hAnsi="Ubuntu Light"/>
          <w:color w:val="000000"/>
          <w:sz w:val="18"/>
          <w:szCs w:val="18"/>
        </w:rPr>
      </w:pPr>
      <w:r w:rsidRPr="00B56F64">
        <w:rPr>
          <w:rFonts w:ascii="Ubuntu Light" w:hAnsi="Ubuntu Light"/>
          <w:color w:val="000000"/>
          <w:sz w:val="18"/>
          <w:szCs w:val="18"/>
        </w:rPr>
        <w:t>- jeżeli zmiany te będą miały wpływ na koszty wykonania zamówienia przez wykonawcę.</w:t>
      </w:r>
    </w:p>
    <w:p w14:paraId="32C545D7" w14:textId="700085D0" w:rsidR="002B4AD6" w:rsidRPr="00A5204C" w:rsidRDefault="00B56F64" w:rsidP="002B4AD6">
      <w:pPr>
        <w:numPr>
          <w:ilvl w:val="1"/>
          <w:numId w:val="10"/>
        </w:numPr>
        <w:suppressAutoHyphens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 xml:space="preserve">w każdym przypadku określonym w art. 436 pkt 4b) ustawy </w:t>
      </w:r>
      <w:proofErr w:type="spellStart"/>
      <w:r w:rsidRPr="00B56F64">
        <w:rPr>
          <w:rFonts w:ascii="Ubuntu Light" w:hAnsi="Ubuntu Light"/>
          <w:color w:val="000000"/>
          <w:sz w:val="18"/>
          <w:szCs w:val="18"/>
        </w:rPr>
        <w:t>pzp</w:t>
      </w:r>
      <w:proofErr w:type="spellEnd"/>
      <w:r w:rsidRPr="00B56F64">
        <w:rPr>
          <w:rFonts w:ascii="Ubuntu Light" w:hAnsi="Ubuntu Light"/>
          <w:color w:val="000000"/>
          <w:sz w:val="18"/>
          <w:szCs w:val="18"/>
        </w:rPr>
        <w:t>, Wykonawca, zobowiązany jest załączyć do wniosku o zmianę wynagrodzenia, dokumenty uzasadniające zmianę kosztów wykonania zamówienia oraz wysokość tej zmiany, w szczególności pisemne zestawienie części przedmiotu umowy, do których zastosowanie znajdzie zmiana wraz z określeniem wynagrodzenia netto i brutto za wykonanie tej części przedmiotu umowy (tak przed, jak i po zmianie);</w:t>
      </w:r>
    </w:p>
    <w:p w14:paraId="0AB87745" w14:textId="5A6A92EB" w:rsidR="00B56F64" w:rsidRPr="00B56F64" w:rsidRDefault="00B56F64" w:rsidP="00B56F64">
      <w:pPr>
        <w:numPr>
          <w:ilvl w:val="1"/>
          <w:numId w:val="10"/>
        </w:numPr>
        <w:suppressAutoHyphens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w przypadku zmiany stawki podatku od towarów i usług oraz podatku akcyzowego</w:t>
      </w:r>
      <w:r w:rsidR="00FF3725">
        <w:rPr>
          <w:rFonts w:ascii="Ubuntu Light" w:hAnsi="Ubuntu Light"/>
          <w:color w:val="000000"/>
          <w:sz w:val="18"/>
          <w:szCs w:val="18"/>
        </w:rPr>
        <w:t xml:space="preserve"> z</w:t>
      </w:r>
      <w:r w:rsidRPr="00B56F64">
        <w:rPr>
          <w:rFonts w:ascii="Ubuntu Light" w:hAnsi="Ubuntu Light"/>
          <w:color w:val="000000"/>
          <w:sz w:val="18"/>
          <w:szCs w:val="18"/>
        </w:rPr>
        <w:t>miana będzie odnosić się wyłącznie do części przedmiotu umowy zrealizowanego od dnia, od którego zmianie uległ bądź ulegnie koszt realizacji przedmiotu umowy (nie wcześniej niż od daty wejścia w życie właściwych przepisów) oraz wyłącznie do części przedmiotu umowy, do którego zastosowanie znajdzie zmiana stawki podatku od towarów i usług lub podatku akcyzowego;</w:t>
      </w:r>
    </w:p>
    <w:p w14:paraId="61C441F2" w14:textId="77777777" w:rsidR="00B56F64" w:rsidRPr="00B56F64" w:rsidRDefault="00B56F64" w:rsidP="00B56F64">
      <w:pPr>
        <w:numPr>
          <w:ilvl w:val="1"/>
          <w:numId w:val="10"/>
        </w:numPr>
        <w:suppressAutoHyphens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Zamawiający w terminie  30 dni od złożenia przez Wykonawcę każdego wniosku o zmianę wysokości wynagrodzenia dokona jego oceny.  W razie uznania, iż wniosek jest zasadny Strony przystąpią do negocjacji w zakresie zmiany wysokości wynagrodzenia należnego Wykonawcy,</w:t>
      </w:r>
    </w:p>
    <w:p w14:paraId="4122BD60" w14:textId="77777777" w:rsidR="00B56F64" w:rsidRPr="00B56F64" w:rsidRDefault="00B56F64" w:rsidP="00B56F64">
      <w:pPr>
        <w:numPr>
          <w:ilvl w:val="1"/>
          <w:numId w:val="10"/>
        </w:numPr>
        <w:suppressAutoHyphens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zmiana umowy skutkuje zmianą wysokości wynagrodzenia należnego Wykonawcy jedynie w zakresie płatności realizowanych po dacie zawarcia stosownego aneksu do umowy;</w:t>
      </w:r>
    </w:p>
    <w:p w14:paraId="6CC7EB42" w14:textId="77777777" w:rsidR="00B56F64" w:rsidRPr="00B56F64" w:rsidRDefault="00B56F64" w:rsidP="00B56F64">
      <w:pPr>
        <w:numPr>
          <w:ilvl w:val="1"/>
          <w:numId w:val="10"/>
        </w:numPr>
        <w:suppressAutoHyphens w:val="0"/>
        <w:spacing w:line="360" w:lineRule="auto"/>
        <w:ind w:left="851"/>
        <w:jc w:val="both"/>
        <w:rPr>
          <w:rFonts w:ascii="Ubuntu Light" w:hAnsi="Ubuntu Light"/>
          <w:color w:val="000000"/>
          <w:sz w:val="18"/>
          <w:szCs w:val="18"/>
        </w:rPr>
      </w:pPr>
      <w:r w:rsidRPr="00B56F64">
        <w:rPr>
          <w:rFonts w:ascii="Ubuntu Light" w:hAnsi="Ubuntu Light"/>
          <w:color w:val="000000"/>
          <w:sz w:val="18"/>
          <w:szCs w:val="18"/>
        </w:rPr>
        <w:t xml:space="preserve">obowiązek wykazania wpływu zmian, o których mowa w art. 436 pkt 4b) ustawy </w:t>
      </w:r>
      <w:proofErr w:type="spellStart"/>
      <w:r w:rsidRPr="00B56F64">
        <w:rPr>
          <w:rFonts w:ascii="Ubuntu Light" w:hAnsi="Ubuntu Light"/>
          <w:color w:val="000000"/>
          <w:sz w:val="18"/>
          <w:szCs w:val="18"/>
        </w:rPr>
        <w:t>pzp</w:t>
      </w:r>
      <w:proofErr w:type="spellEnd"/>
      <w:r w:rsidRPr="00B56F64">
        <w:rPr>
          <w:rFonts w:ascii="Ubuntu Light" w:hAnsi="Ubuntu Light"/>
          <w:color w:val="000000"/>
          <w:sz w:val="18"/>
          <w:szCs w:val="18"/>
        </w:rPr>
        <w:t>, na koszty wykonania zamówienia, należy do Wykonawcy, pod rygorem odmowy przystąpienia do negocjacji  i w konsekwencji odmowy dokonania zmiany umowy w zakresie zmiany wysokości wynagrodzenia należnego Wykonawcy.</w:t>
      </w:r>
    </w:p>
    <w:p w14:paraId="2CB1B1B0" w14:textId="77777777" w:rsidR="00D835F2" w:rsidRDefault="00800EDB" w:rsidP="007969AD">
      <w:pPr>
        <w:numPr>
          <w:ilvl w:val="0"/>
          <w:numId w:val="10"/>
        </w:numPr>
        <w:tabs>
          <w:tab w:val="num" w:pos="360"/>
        </w:tabs>
        <w:suppressAutoHyphens w:val="0"/>
        <w:spacing w:line="360" w:lineRule="auto"/>
        <w:ind w:left="284" w:hanging="284"/>
        <w:jc w:val="both"/>
        <w:rPr>
          <w:rFonts w:ascii="Ubuntu Light" w:hAnsi="Ubuntu Light"/>
          <w:color w:val="000000"/>
          <w:sz w:val="18"/>
          <w:szCs w:val="18"/>
        </w:rPr>
      </w:pPr>
      <w:r w:rsidRPr="00800EDB">
        <w:rPr>
          <w:rFonts w:ascii="Ubuntu Light" w:hAnsi="Ubuntu Light"/>
          <w:color w:val="000000"/>
          <w:sz w:val="18"/>
          <w:szCs w:val="18"/>
        </w:rPr>
        <w:t xml:space="preserve">W przypadku wystąpienia którejkolwiek z okoliczności, o których mowa w ust. </w:t>
      </w:r>
      <w:r w:rsidR="001F355C">
        <w:rPr>
          <w:rFonts w:ascii="Ubuntu Light" w:hAnsi="Ubuntu Light"/>
          <w:color w:val="000000"/>
          <w:sz w:val="18"/>
          <w:szCs w:val="18"/>
        </w:rPr>
        <w:t>4</w:t>
      </w:r>
      <w:r w:rsidRPr="00800EDB">
        <w:rPr>
          <w:rFonts w:ascii="Ubuntu Light" w:hAnsi="Ubuntu Light"/>
          <w:color w:val="000000"/>
          <w:sz w:val="18"/>
          <w:szCs w:val="18"/>
        </w:rPr>
        <w:t xml:space="preserve">, Wykonawca ma prawo wystąpić do Zamawiającego z pisemnym wnioskiem o zmianę wynagrodzenia, uzasadniając jego wysokość oraz przedstawiając szczegółowe wyliczenia i dokumenty potwierdzające wpływ zmian na koszty realizacji umowy. Zamawiający zobowiązuje się rozpatrzyć wniosek Wykonawcy w terminie 30 dni od jego otrzymania </w:t>
      </w:r>
    </w:p>
    <w:p w14:paraId="22543F84" w14:textId="5B0A1418" w:rsidR="00800EDB" w:rsidRPr="00800EDB" w:rsidRDefault="00800EDB" w:rsidP="00D835F2">
      <w:pPr>
        <w:suppressAutoHyphens w:val="0"/>
        <w:spacing w:line="360" w:lineRule="auto"/>
        <w:ind w:left="284"/>
        <w:jc w:val="both"/>
        <w:rPr>
          <w:rFonts w:ascii="Ubuntu Light" w:hAnsi="Ubuntu Light"/>
          <w:color w:val="000000"/>
          <w:sz w:val="18"/>
          <w:szCs w:val="18"/>
        </w:rPr>
      </w:pPr>
      <w:r w:rsidRPr="00800EDB">
        <w:rPr>
          <w:rFonts w:ascii="Ubuntu Light" w:hAnsi="Ubuntu Light"/>
          <w:color w:val="000000"/>
          <w:sz w:val="18"/>
          <w:szCs w:val="18"/>
        </w:rPr>
        <w:t>i poinformować go o decyzji.</w:t>
      </w:r>
    </w:p>
    <w:p w14:paraId="151575CF" w14:textId="77777777" w:rsidR="00800EDB" w:rsidRPr="00800EDB" w:rsidRDefault="00800EDB" w:rsidP="007969AD">
      <w:pPr>
        <w:numPr>
          <w:ilvl w:val="0"/>
          <w:numId w:val="10"/>
        </w:numPr>
        <w:tabs>
          <w:tab w:val="num" w:pos="360"/>
        </w:tabs>
        <w:suppressAutoHyphens w:val="0"/>
        <w:spacing w:line="360" w:lineRule="auto"/>
        <w:ind w:left="284" w:hanging="284"/>
        <w:jc w:val="both"/>
        <w:rPr>
          <w:rFonts w:ascii="Ubuntu Light" w:hAnsi="Ubuntu Light"/>
          <w:color w:val="000000"/>
          <w:sz w:val="18"/>
          <w:szCs w:val="18"/>
        </w:rPr>
      </w:pPr>
      <w:r w:rsidRPr="00800EDB">
        <w:rPr>
          <w:rFonts w:ascii="Ubuntu Light" w:hAnsi="Ubuntu Light"/>
          <w:color w:val="000000"/>
          <w:sz w:val="18"/>
          <w:szCs w:val="18"/>
        </w:rPr>
        <w:t>Zmiana wynagrodzenia może nastąpić jeśli wskaźnik cen producentów usług związanych z obsługą działalności gospodarczej w skali roku (  czyli za 4 kwartały) przekroczy 105 tj. wzrost wskaźnika za dany rok będzie wyższy niż 5%, z zastrzeżeniem, że w ciągu 2 lat zmiana ceny nie przekroczy 10%.</w:t>
      </w:r>
    </w:p>
    <w:p w14:paraId="59DB2A4F" w14:textId="77777777" w:rsidR="00800EDB" w:rsidRPr="007969AD" w:rsidRDefault="00800EDB" w:rsidP="007969AD">
      <w:pPr>
        <w:autoSpaceDE w:val="0"/>
        <w:autoSpaceDN w:val="0"/>
        <w:adjustRightInd w:val="0"/>
        <w:spacing w:line="360" w:lineRule="auto"/>
        <w:jc w:val="both"/>
        <w:rPr>
          <w:rFonts w:ascii="Ubuntu Light" w:eastAsiaTheme="minorHAnsi" w:hAnsi="Ubuntu Light" w:cs="Ubuntu"/>
          <w:b/>
          <w:sz w:val="18"/>
          <w:szCs w:val="18"/>
        </w:rPr>
      </w:pPr>
    </w:p>
    <w:p w14:paraId="2C494D5E" w14:textId="2B2F8A58" w:rsidR="001C40B2" w:rsidRPr="004D0817" w:rsidRDefault="001C40B2" w:rsidP="007969AD">
      <w:pPr>
        <w:pStyle w:val="Akapitzlist"/>
        <w:autoSpaceDE w:val="0"/>
        <w:autoSpaceDN w:val="0"/>
        <w:adjustRightInd w:val="0"/>
        <w:spacing w:line="360" w:lineRule="auto"/>
        <w:ind w:left="284"/>
        <w:jc w:val="center"/>
        <w:rPr>
          <w:rFonts w:ascii="Ubuntu Light" w:eastAsiaTheme="minorHAnsi" w:hAnsi="Ubuntu Light" w:cs="Ubuntu"/>
          <w:b/>
          <w:sz w:val="18"/>
          <w:szCs w:val="18"/>
        </w:rPr>
      </w:pPr>
      <w:r w:rsidRPr="004D0817">
        <w:rPr>
          <w:rFonts w:ascii="Ubuntu Light" w:eastAsiaTheme="minorHAnsi" w:hAnsi="Ubuntu Light" w:cs="Ubuntu"/>
          <w:b/>
          <w:sz w:val="18"/>
          <w:szCs w:val="18"/>
        </w:rPr>
        <w:t>§1</w:t>
      </w:r>
      <w:r w:rsidR="00C35717" w:rsidRPr="004D0817">
        <w:rPr>
          <w:rFonts w:ascii="Ubuntu Light" w:eastAsiaTheme="minorHAnsi" w:hAnsi="Ubuntu Light" w:cs="Ubuntu"/>
          <w:b/>
          <w:sz w:val="18"/>
          <w:szCs w:val="18"/>
        </w:rPr>
        <w:t>2</w:t>
      </w:r>
    </w:p>
    <w:p w14:paraId="1329D582" w14:textId="77777777" w:rsidR="001C40B2" w:rsidRPr="004D0817" w:rsidRDefault="001C40B2" w:rsidP="005C22A5">
      <w:pPr>
        <w:pStyle w:val="Akapitzlist"/>
        <w:tabs>
          <w:tab w:val="left" w:pos="284"/>
          <w:tab w:val="left" w:pos="567"/>
        </w:tabs>
        <w:autoSpaceDE w:val="0"/>
        <w:autoSpaceDN w:val="0"/>
        <w:adjustRightInd w:val="0"/>
        <w:spacing w:line="360" w:lineRule="auto"/>
        <w:ind w:left="1440" w:hanging="873"/>
        <w:jc w:val="center"/>
        <w:rPr>
          <w:rFonts w:ascii="Ubuntu Light" w:eastAsiaTheme="minorHAnsi" w:hAnsi="Ubuntu Light" w:cs="Ubuntu"/>
          <w:b/>
          <w:sz w:val="18"/>
          <w:szCs w:val="18"/>
          <w:u w:val="single"/>
        </w:rPr>
      </w:pPr>
      <w:r w:rsidRPr="004D0817">
        <w:rPr>
          <w:rFonts w:ascii="Ubuntu Light" w:eastAsiaTheme="minorHAnsi" w:hAnsi="Ubuntu Light" w:cs="Ubuntu"/>
          <w:b/>
          <w:sz w:val="18"/>
          <w:szCs w:val="18"/>
          <w:u w:val="single"/>
        </w:rPr>
        <w:t>POSTANOWIENIA KOŃCOWE</w:t>
      </w:r>
    </w:p>
    <w:p w14:paraId="773B7C2A" w14:textId="75EF814B" w:rsidR="00B229EA" w:rsidRDefault="00B229EA" w:rsidP="00902C4E">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34616F">
        <w:rPr>
          <w:rFonts w:ascii="Ubuntu Light" w:eastAsiaTheme="minorHAnsi" w:hAnsi="Ubuntu Light" w:cs="Ubuntu"/>
          <w:b/>
          <w:sz w:val="18"/>
          <w:szCs w:val="18"/>
        </w:rPr>
        <w:t xml:space="preserve">Zamawiający </w:t>
      </w:r>
      <w:r w:rsidRPr="0034616F">
        <w:rPr>
          <w:rFonts w:ascii="Ubuntu Light" w:eastAsiaTheme="minorHAnsi" w:hAnsi="Ubuntu Light" w:cs="Ubuntu"/>
          <w:sz w:val="18"/>
          <w:szCs w:val="18"/>
        </w:rPr>
        <w:t>do</w:t>
      </w:r>
      <w:r w:rsidRPr="001C40B2">
        <w:rPr>
          <w:rFonts w:ascii="Ubuntu Light" w:eastAsiaTheme="minorHAnsi" w:hAnsi="Ubuntu Light" w:cs="Ubuntu"/>
          <w:sz w:val="18"/>
          <w:szCs w:val="18"/>
        </w:rPr>
        <w:t>puszcza możliwość odstąpienia od umowy w trybie art. 456 ust. 1 ustawy Prawo zamówień</w:t>
      </w:r>
      <w:r w:rsidR="006C2438">
        <w:rPr>
          <w:rFonts w:ascii="Ubuntu Light" w:eastAsiaTheme="minorHAnsi" w:hAnsi="Ubuntu Light" w:cs="Ubuntu"/>
          <w:sz w:val="18"/>
          <w:szCs w:val="18"/>
        </w:rPr>
        <w:t xml:space="preserve"> </w:t>
      </w:r>
      <w:r w:rsidRPr="001C40B2">
        <w:rPr>
          <w:rFonts w:ascii="Ubuntu Light" w:eastAsiaTheme="minorHAnsi" w:hAnsi="Ubuntu Light" w:cs="Ubuntu"/>
          <w:sz w:val="18"/>
          <w:szCs w:val="18"/>
        </w:rPr>
        <w:t xml:space="preserve">publicznych w terminie 30 dni od powzięcia wiadomości o okolicznościach powodujących, że wykonanie umowy nie leży w interesie publicznym. </w:t>
      </w:r>
    </w:p>
    <w:p w14:paraId="40174D1F" w14:textId="19C89C4D" w:rsidR="00B229EA" w:rsidRDefault="00B229EA" w:rsidP="00902C4E">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1C40B2">
        <w:rPr>
          <w:rFonts w:ascii="Ubuntu Light" w:eastAsiaTheme="minorHAnsi" w:hAnsi="Ubuntu Light" w:cs="Ubuntu"/>
          <w:sz w:val="18"/>
          <w:szCs w:val="18"/>
        </w:rPr>
        <w:t xml:space="preserve"> W przypadku odstąpienia od umowy w trybie art. 456 ust. 1 ustawy Prawo zamówień publicznych </w:t>
      </w:r>
      <w:r w:rsidRPr="00FF1523">
        <w:rPr>
          <w:rFonts w:ascii="Ubuntu Light" w:eastAsiaTheme="minorHAnsi" w:hAnsi="Ubuntu Light" w:cs="Ubuntu"/>
          <w:b/>
          <w:sz w:val="18"/>
          <w:szCs w:val="18"/>
        </w:rPr>
        <w:t xml:space="preserve">Wykonawca </w:t>
      </w:r>
      <w:r w:rsidRPr="001C40B2">
        <w:rPr>
          <w:rFonts w:ascii="Ubuntu Light" w:eastAsiaTheme="minorHAnsi" w:hAnsi="Ubuntu Light" w:cs="Ubuntu"/>
          <w:sz w:val="18"/>
          <w:szCs w:val="18"/>
        </w:rPr>
        <w:t xml:space="preserve">może żądać wyłącznie wynagrodzenia należnego z tytułu wykonania części umowy. </w:t>
      </w:r>
    </w:p>
    <w:p w14:paraId="58F66D76" w14:textId="2B86CDC5" w:rsidR="00B229EA" w:rsidRDefault="00B229EA" w:rsidP="006C2438">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1C40B2">
        <w:rPr>
          <w:rFonts w:ascii="Ubuntu Light" w:eastAsiaTheme="minorHAnsi" w:hAnsi="Ubuntu Light" w:cs="Ubuntu"/>
          <w:sz w:val="18"/>
          <w:szCs w:val="18"/>
        </w:rPr>
        <w:t xml:space="preserve"> Odstąpienie od umowy przez </w:t>
      </w:r>
      <w:r w:rsidRPr="0034616F">
        <w:rPr>
          <w:rFonts w:ascii="Ubuntu Light" w:eastAsiaTheme="minorHAnsi" w:hAnsi="Ubuntu Light" w:cs="Ubuntu"/>
          <w:b/>
          <w:sz w:val="18"/>
          <w:szCs w:val="18"/>
        </w:rPr>
        <w:t>Zamawiającego</w:t>
      </w:r>
      <w:r w:rsidRPr="001C40B2">
        <w:rPr>
          <w:rFonts w:ascii="Ubuntu Light" w:eastAsiaTheme="minorHAnsi" w:hAnsi="Ubuntu Light" w:cs="Ubuntu"/>
          <w:sz w:val="18"/>
          <w:szCs w:val="18"/>
        </w:rPr>
        <w:t xml:space="preserve"> nie pozbawia go prawa dochodzenia roszczeń związanych</w:t>
      </w:r>
      <w:r w:rsidR="009C763A">
        <w:rPr>
          <w:rFonts w:ascii="Ubuntu Light" w:eastAsiaTheme="minorHAnsi" w:hAnsi="Ubuntu Light" w:cs="Ubuntu"/>
          <w:sz w:val="18"/>
          <w:szCs w:val="18"/>
        </w:rPr>
        <w:t xml:space="preserve"> </w:t>
      </w:r>
      <w:r w:rsidR="006C2438">
        <w:rPr>
          <w:rFonts w:ascii="Ubuntu Light" w:eastAsiaTheme="minorHAnsi" w:hAnsi="Ubuntu Light" w:cs="Ubuntu"/>
          <w:sz w:val="18"/>
          <w:szCs w:val="18"/>
        </w:rPr>
        <w:br/>
      </w:r>
      <w:r w:rsidRPr="001C40B2">
        <w:rPr>
          <w:rFonts w:ascii="Ubuntu Light" w:eastAsiaTheme="minorHAnsi" w:hAnsi="Ubuntu Light" w:cs="Ubuntu"/>
          <w:sz w:val="18"/>
          <w:szCs w:val="18"/>
        </w:rPr>
        <w:t xml:space="preserve">z poniesioną przez </w:t>
      </w:r>
      <w:r w:rsidRPr="0034616F">
        <w:rPr>
          <w:rFonts w:ascii="Ubuntu Light" w:eastAsiaTheme="minorHAnsi" w:hAnsi="Ubuntu Light" w:cs="Ubuntu"/>
          <w:b/>
          <w:sz w:val="18"/>
          <w:szCs w:val="18"/>
        </w:rPr>
        <w:t>Zamawiającego</w:t>
      </w:r>
      <w:r w:rsidRPr="001C40B2">
        <w:rPr>
          <w:rFonts w:ascii="Ubuntu Light" w:eastAsiaTheme="minorHAnsi" w:hAnsi="Ubuntu Light" w:cs="Ubuntu"/>
          <w:sz w:val="18"/>
          <w:szCs w:val="18"/>
        </w:rPr>
        <w:t xml:space="preserve"> szkodą związaną z wcześniejszym rozwiązaniem niniejszej umowy. </w:t>
      </w:r>
    </w:p>
    <w:p w14:paraId="00D2217C" w14:textId="62AC0CFB" w:rsidR="00B229EA" w:rsidRPr="00D26C61" w:rsidRDefault="00B229EA" w:rsidP="00902C4E">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1C40B2">
        <w:rPr>
          <w:rFonts w:ascii="Ubuntu Light" w:eastAsiaTheme="minorHAnsi" w:hAnsi="Ubuntu Light" w:cs="Ubuntu"/>
          <w:sz w:val="18"/>
          <w:szCs w:val="18"/>
        </w:rPr>
        <w:t xml:space="preserve">Gdyby jakiekolwiek postanowienie niniejszej umowy okazało się nieważne lub bezskuteczne, nie wpływa to na ważność i skuteczność pozostałych jej postanowień. W takim przypadku, </w:t>
      </w:r>
      <w:r w:rsidRPr="00A04C13">
        <w:rPr>
          <w:rFonts w:ascii="Ubuntu Light" w:eastAsiaTheme="minorHAnsi" w:hAnsi="Ubuntu Light" w:cs="Ubuntu"/>
          <w:b/>
          <w:sz w:val="18"/>
          <w:szCs w:val="18"/>
        </w:rPr>
        <w:t xml:space="preserve">Strony </w:t>
      </w:r>
      <w:r w:rsidRPr="001C40B2">
        <w:rPr>
          <w:rFonts w:ascii="Ubuntu Light" w:eastAsiaTheme="minorHAnsi" w:hAnsi="Ubuntu Light" w:cs="Ubuntu"/>
          <w:sz w:val="18"/>
          <w:szCs w:val="18"/>
        </w:rPr>
        <w:t>zastąpią postanowienie uznane za nieważne lub bezskuteczne innym - zgodnym z przepisami obowiązującego prawa, mającymi zastosowanie do niniejszej umowy - postanowieniem, realizującym możliwie najbardziej zbliżony cel gospodarczy</w:t>
      </w:r>
      <w:r w:rsidR="006C2438">
        <w:rPr>
          <w:rFonts w:ascii="Ubuntu Light" w:eastAsiaTheme="minorHAnsi" w:hAnsi="Ubuntu Light" w:cs="Ubuntu"/>
          <w:sz w:val="18"/>
          <w:szCs w:val="18"/>
        </w:rPr>
        <w:br/>
      </w:r>
      <w:r w:rsidRPr="001C40B2">
        <w:rPr>
          <w:rFonts w:ascii="Ubuntu Light" w:eastAsiaTheme="minorHAnsi" w:hAnsi="Ubuntu Light" w:cs="Ubuntu"/>
          <w:sz w:val="18"/>
          <w:szCs w:val="18"/>
        </w:rPr>
        <w:t xml:space="preserve">i odzwierciedlającym pierwotną intencję </w:t>
      </w:r>
      <w:r w:rsidRPr="00A04C13">
        <w:rPr>
          <w:rFonts w:ascii="Ubuntu Light" w:eastAsiaTheme="minorHAnsi" w:hAnsi="Ubuntu Light" w:cs="Ubuntu"/>
          <w:b/>
          <w:sz w:val="18"/>
          <w:szCs w:val="18"/>
        </w:rPr>
        <w:t xml:space="preserve">Stron. </w:t>
      </w:r>
    </w:p>
    <w:p w14:paraId="185B4ED1" w14:textId="3DED834B" w:rsidR="00B229EA" w:rsidRDefault="00B229EA" w:rsidP="00902C4E">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1C40B2">
        <w:rPr>
          <w:rFonts w:ascii="Ubuntu Light" w:eastAsiaTheme="minorHAnsi" w:hAnsi="Ubuntu Light" w:cs="Ubuntu"/>
          <w:sz w:val="18"/>
          <w:szCs w:val="18"/>
        </w:rPr>
        <w:lastRenderedPageBreak/>
        <w:t xml:space="preserve">Wszelkie zmiany dotyczące ustaleń zawartych w niniejszej umowie wymagają każdorazowo zgody obu </w:t>
      </w:r>
      <w:r w:rsidRPr="00A04C13">
        <w:rPr>
          <w:rFonts w:ascii="Ubuntu Light" w:eastAsiaTheme="minorHAnsi" w:hAnsi="Ubuntu Light" w:cs="Ubuntu"/>
          <w:b/>
          <w:sz w:val="18"/>
          <w:szCs w:val="18"/>
        </w:rPr>
        <w:t xml:space="preserve">Stron </w:t>
      </w:r>
      <w:r w:rsidRPr="001C40B2">
        <w:rPr>
          <w:rFonts w:ascii="Ubuntu Light" w:eastAsiaTheme="minorHAnsi" w:hAnsi="Ubuntu Light" w:cs="Ubuntu"/>
          <w:sz w:val="18"/>
          <w:szCs w:val="18"/>
        </w:rPr>
        <w:t xml:space="preserve">wyrażonej w formie pisemnej pod rygorem nieważności. </w:t>
      </w:r>
    </w:p>
    <w:p w14:paraId="01EB6752" w14:textId="2FEECB86" w:rsidR="00B229EA" w:rsidRDefault="00B229EA" w:rsidP="00902C4E">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1C40B2">
        <w:rPr>
          <w:rFonts w:ascii="Ubuntu Light" w:eastAsiaTheme="minorHAnsi" w:hAnsi="Ubuntu Light" w:cs="Ubuntu"/>
          <w:sz w:val="18"/>
          <w:szCs w:val="18"/>
        </w:rPr>
        <w:t xml:space="preserve">Integralną częścią niniejszej umowy są następujące załączniki: </w:t>
      </w:r>
    </w:p>
    <w:p w14:paraId="3A6FA721" w14:textId="77777777" w:rsidR="006C2438" w:rsidRDefault="001C40B2" w:rsidP="006C2438">
      <w:pPr>
        <w:pStyle w:val="Akapitzlist"/>
        <w:numPr>
          <w:ilvl w:val="0"/>
          <w:numId w:val="12"/>
        </w:numPr>
        <w:tabs>
          <w:tab w:val="left" w:pos="284"/>
          <w:tab w:val="left" w:pos="567"/>
        </w:tabs>
        <w:autoSpaceDE w:val="0"/>
        <w:autoSpaceDN w:val="0"/>
        <w:adjustRightInd w:val="0"/>
        <w:spacing w:line="360" w:lineRule="auto"/>
        <w:ind w:left="568" w:hanging="284"/>
        <w:jc w:val="both"/>
        <w:rPr>
          <w:rFonts w:ascii="Ubuntu Light" w:eastAsiaTheme="minorHAnsi" w:hAnsi="Ubuntu Light" w:cs="Ubuntu"/>
          <w:sz w:val="18"/>
          <w:szCs w:val="18"/>
        </w:rPr>
      </w:pPr>
      <w:r w:rsidRPr="001C40B2">
        <w:rPr>
          <w:rFonts w:ascii="Ubuntu Light" w:eastAsiaTheme="minorHAnsi" w:hAnsi="Ubuntu Light" w:cs="Ubuntu"/>
          <w:sz w:val="18"/>
          <w:szCs w:val="18"/>
        </w:rPr>
        <w:t xml:space="preserve">Oferta przetargowa - załącznik nr 1, </w:t>
      </w:r>
    </w:p>
    <w:p w14:paraId="36128159" w14:textId="186AFB13" w:rsidR="001C40B2" w:rsidRDefault="001C40B2" w:rsidP="006C2438">
      <w:pPr>
        <w:pStyle w:val="Akapitzlist"/>
        <w:numPr>
          <w:ilvl w:val="0"/>
          <w:numId w:val="12"/>
        </w:numPr>
        <w:tabs>
          <w:tab w:val="left" w:pos="284"/>
          <w:tab w:val="left" w:pos="567"/>
        </w:tabs>
        <w:autoSpaceDE w:val="0"/>
        <w:autoSpaceDN w:val="0"/>
        <w:adjustRightInd w:val="0"/>
        <w:spacing w:line="360" w:lineRule="auto"/>
        <w:ind w:left="568" w:hanging="284"/>
        <w:jc w:val="both"/>
        <w:rPr>
          <w:rFonts w:ascii="Ubuntu Light" w:eastAsiaTheme="minorHAnsi" w:hAnsi="Ubuntu Light" w:cs="Ubuntu"/>
          <w:sz w:val="18"/>
          <w:szCs w:val="18"/>
        </w:rPr>
      </w:pPr>
      <w:r w:rsidRPr="006C2438">
        <w:rPr>
          <w:rFonts w:ascii="Ubuntu Light" w:eastAsiaTheme="minorHAnsi" w:hAnsi="Ubuntu Light" w:cs="Ubuntu"/>
          <w:sz w:val="18"/>
          <w:szCs w:val="18"/>
        </w:rPr>
        <w:t xml:space="preserve">Specyfikacja asortymentowo-cenowa - załącznik nr 2. </w:t>
      </w:r>
    </w:p>
    <w:p w14:paraId="3EE76707" w14:textId="7EE9B9C6" w:rsidR="00B229EA" w:rsidRDefault="00B229EA" w:rsidP="00902C4E">
      <w:pPr>
        <w:pStyle w:val="Akapitzlist"/>
        <w:numPr>
          <w:ilvl w:val="0"/>
          <w:numId w:val="11"/>
        </w:numPr>
        <w:tabs>
          <w:tab w:val="left" w:pos="284"/>
          <w:tab w:val="left" w:pos="567"/>
        </w:tabs>
        <w:autoSpaceDE w:val="0"/>
        <w:autoSpaceDN w:val="0"/>
        <w:adjustRightInd w:val="0"/>
        <w:spacing w:line="360" w:lineRule="auto"/>
        <w:ind w:left="284" w:hanging="284"/>
        <w:jc w:val="both"/>
        <w:rPr>
          <w:rFonts w:ascii="Ubuntu Light" w:eastAsiaTheme="minorHAnsi" w:hAnsi="Ubuntu Light" w:cs="Ubuntu"/>
          <w:sz w:val="18"/>
          <w:szCs w:val="18"/>
        </w:rPr>
      </w:pPr>
      <w:r w:rsidRPr="001821B4">
        <w:rPr>
          <w:rFonts w:ascii="Ubuntu Light" w:eastAsiaTheme="minorHAnsi" w:hAnsi="Ubuntu Light" w:cs="Ubuntu"/>
          <w:b/>
          <w:sz w:val="18"/>
          <w:szCs w:val="18"/>
        </w:rPr>
        <w:t>Umowa zawarta została na czas określony 12 miesięcy licząc od daty zawarcia umowy</w:t>
      </w:r>
      <w:r w:rsidRPr="001C40B2">
        <w:rPr>
          <w:rFonts w:ascii="Ubuntu Light" w:eastAsiaTheme="minorHAnsi" w:hAnsi="Ubuntu Light" w:cs="Ubuntu"/>
          <w:sz w:val="18"/>
          <w:szCs w:val="18"/>
        </w:rPr>
        <w:t xml:space="preserve"> lub do wyczerpania łącznej wartości brutto za całość Przedmiotu umowy, określonej w </w:t>
      </w:r>
      <w:bookmarkStart w:id="3" w:name="_Hlk165980470"/>
      <w:r w:rsidRPr="001C40B2">
        <w:rPr>
          <w:rFonts w:ascii="Ubuntu Light" w:eastAsiaTheme="minorHAnsi" w:hAnsi="Ubuntu Light" w:cs="Ubuntu"/>
          <w:sz w:val="18"/>
          <w:szCs w:val="18"/>
        </w:rPr>
        <w:t xml:space="preserve">§ 2 ust. 1 </w:t>
      </w:r>
      <w:bookmarkEnd w:id="3"/>
      <w:r w:rsidRPr="001C40B2">
        <w:rPr>
          <w:rFonts w:ascii="Ubuntu Light" w:eastAsiaTheme="minorHAnsi" w:hAnsi="Ubuntu Light" w:cs="Ubuntu"/>
          <w:sz w:val="18"/>
          <w:szCs w:val="18"/>
        </w:rPr>
        <w:t xml:space="preserve">powyżej, w zależności od tego, co nastąpi wcześniej. </w:t>
      </w:r>
    </w:p>
    <w:p w14:paraId="24D8B5F1" w14:textId="141290EB" w:rsidR="004D0817" w:rsidRDefault="004D0817" w:rsidP="00DF6187">
      <w:pPr>
        <w:pStyle w:val="Akapitzlist"/>
        <w:numPr>
          <w:ilvl w:val="0"/>
          <w:numId w:val="11"/>
        </w:numPr>
        <w:tabs>
          <w:tab w:val="left" w:pos="567"/>
          <w:tab w:val="left" w:pos="1276"/>
        </w:tabs>
        <w:autoSpaceDE w:val="0"/>
        <w:autoSpaceDN w:val="0"/>
        <w:adjustRightInd w:val="0"/>
        <w:spacing w:line="360" w:lineRule="auto"/>
        <w:ind w:left="426" w:hanging="426"/>
        <w:jc w:val="both"/>
        <w:rPr>
          <w:rFonts w:ascii="Ubuntu Light" w:eastAsiaTheme="minorHAnsi" w:hAnsi="Ubuntu Light" w:cs="Ubuntu"/>
          <w:sz w:val="18"/>
          <w:szCs w:val="18"/>
        </w:rPr>
      </w:pPr>
      <w:r w:rsidRPr="004D0817">
        <w:rPr>
          <w:rFonts w:ascii="Ubuntu Light" w:eastAsiaTheme="minorHAnsi" w:hAnsi="Ubuntu Light" w:cs="Ubuntu"/>
          <w:sz w:val="18"/>
          <w:szCs w:val="18"/>
        </w:rPr>
        <w:t>Wykonawca oświadcza, że nie figuruje na Liście osób i podmiotów objęty</w:t>
      </w:r>
      <w:r w:rsidR="002B4AD6">
        <w:rPr>
          <w:rFonts w:ascii="Ubuntu Light" w:eastAsiaTheme="minorHAnsi" w:hAnsi="Ubuntu Light" w:cs="Ubuntu"/>
          <w:sz w:val="18"/>
          <w:szCs w:val="18"/>
        </w:rPr>
        <w:t xml:space="preserve">ch sankcjami Ministerstwa Spraw </w:t>
      </w:r>
      <w:r w:rsidR="00DF6187">
        <w:rPr>
          <w:rFonts w:ascii="Ubuntu Light" w:eastAsiaTheme="minorHAnsi" w:hAnsi="Ubuntu Light" w:cs="Ubuntu"/>
          <w:sz w:val="18"/>
          <w:szCs w:val="18"/>
        </w:rPr>
        <w:t xml:space="preserve"> </w:t>
      </w:r>
      <w:r w:rsidRPr="004D0817">
        <w:rPr>
          <w:rFonts w:ascii="Ubuntu Light" w:eastAsiaTheme="minorHAnsi" w:hAnsi="Ubuntu Light" w:cs="Ubuntu"/>
          <w:sz w:val="18"/>
          <w:szCs w:val="18"/>
        </w:rPr>
        <w:t>Wewnętrznych i Administracji, stanowiącymi środki ograniczające w związku z działaniami Rosji</w:t>
      </w:r>
      <w:r w:rsidR="002B4AD6">
        <w:rPr>
          <w:rFonts w:ascii="Ubuntu Light" w:eastAsiaTheme="minorHAnsi" w:hAnsi="Ubuntu Light" w:cs="Ubuntu"/>
          <w:sz w:val="18"/>
          <w:szCs w:val="18"/>
        </w:rPr>
        <w:t xml:space="preserve"> </w:t>
      </w:r>
      <w:r w:rsidR="00DF6187">
        <w:rPr>
          <w:rFonts w:ascii="Ubuntu Light" w:eastAsiaTheme="minorHAnsi" w:hAnsi="Ubuntu Light" w:cs="Ubuntu"/>
          <w:sz w:val="18"/>
          <w:szCs w:val="18"/>
        </w:rPr>
        <w:t xml:space="preserve"> </w:t>
      </w:r>
      <w:r w:rsidRPr="004D0817">
        <w:rPr>
          <w:rFonts w:ascii="Ubuntu Light" w:eastAsiaTheme="minorHAnsi" w:hAnsi="Ubuntu Light" w:cs="Ubuntu"/>
          <w:sz w:val="18"/>
          <w:szCs w:val="18"/>
        </w:rPr>
        <w:t>destabilizującymi sytuację na Ukrainie.</w:t>
      </w:r>
    </w:p>
    <w:p w14:paraId="17F391EC" w14:textId="0E51B492" w:rsidR="004D0817" w:rsidRDefault="004D0817" w:rsidP="002B4AD6">
      <w:pPr>
        <w:pStyle w:val="Akapitzlist"/>
        <w:numPr>
          <w:ilvl w:val="0"/>
          <w:numId w:val="11"/>
        </w:numPr>
        <w:tabs>
          <w:tab w:val="left" w:pos="567"/>
          <w:tab w:val="left" w:pos="2127"/>
        </w:tabs>
        <w:autoSpaceDE w:val="0"/>
        <w:autoSpaceDN w:val="0"/>
        <w:adjustRightInd w:val="0"/>
        <w:spacing w:line="360" w:lineRule="auto"/>
        <w:ind w:left="426" w:hanging="426"/>
        <w:jc w:val="both"/>
        <w:rPr>
          <w:rFonts w:ascii="Ubuntu Light" w:eastAsiaTheme="minorHAnsi" w:hAnsi="Ubuntu Light" w:cs="Ubuntu"/>
          <w:sz w:val="18"/>
          <w:szCs w:val="18"/>
        </w:rPr>
      </w:pPr>
      <w:r w:rsidRPr="004D0817">
        <w:rPr>
          <w:rFonts w:ascii="Ubuntu Light" w:eastAsiaTheme="minorHAnsi" w:hAnsi="Ubuntu Light" w:cs="Ubuntu"/>
          <w:sz w:val="18"/>
          <w:szCs w:val="18"/>
        </w:rPr>
        <w:t xml:space="preserve">Wykonawca oświadcza, że nie jest i w okresie obowiązywania  umowy nie będzie obywatelem rosyjskim lub </w:t>
      </w:r>
      <w:r w:rsidR="002B4AD6">
        <w:rPr>
          <w:rFonts w:ascii="Ubuntu Light" w:eastAsiaTheme="minorHAnsi" w:hAnsi="Ubuntu Light" w:cs="Ubuntu"/>
          <w:sz w:val="18"/>
          <w:szCs w:val="18"/>
        </w:rPr>
        <w:t xml:space="preserve">  </w:t>
      </w:r>
      <w:r w:rsidRPr="004D0817">
        <w:rPr>
          <w:rFonts w:ascii="Ubuntu Light" w:eastAsiaTheme="minorHAnsi" w:hAnsi="Ubuntu Light" w:cs="Ubuntu"/>
          <w:sz w:val="18"/>
          <w:szCs w:val="18"/>
        </w:rPr>
        <w:t>osobą fizyczną lub prawną, podmiotem lub organem z siedzibą w Rosji</w:t>
      </w:r>
      <w:r w:rsidR="00EC2E1F">
        <w:rPr>
          <w:rFonts w:ascii="Ubuntu Light" w:eastAsiaTheme="minorHAnsi" w:hAnsi="Ubuntu Light" w:cs="Ubuntu"/>
          <w:sz w:val="18"/>
          <w:szCs w:val="18"/>
        </w:rPr>
        <w:t>.</w:t>
      </w:r>
    </w:p>
    <w:p w14:paraId="562ABCB0" w14:textId="5ECC5852" w:rsidR="004D0817" w:rsidRDefault="002F7F2A" w:rsidP="002F7F2A">
      <w:pPr>
        <w:pStyle w:val="Akapitzlist"/>
        <w:numPr>
          <w:ilvl w:val="0"/>
          <w:numId w:val="11"/>
        </w:numPr>
        <w:tabs>
          <w:tab w:val="left" w:pos="284"/>
          <w:tab w:val="left" w:pos="567"/>
          <w:tab w:val="left" w:pos="709"/>
        </w:tabs>
        <w:autoSpaceDE w:val="0"/>
        <w:autoSpaceDN w:val="0"/>
        <w:adjustRightInd w:val="0"/>
        <w:spacing w:line="360" w:lineRule="auto"/>
        <w:ind w:left="426" w:hanging="426"/>
        <w:jc w:val="both"/>
        <w:rPr>
          <w:rFonts w:ascii="Ubuntu Light" w:eastAsiaTheme="minorHAnsi" w:hAnsi="Ubuntu Light" w:cs="Ubuntu"/>
          <w:sz w:val="18"/>
          <w:szCs w:val="18"/>
        </w:rPr>
      </w:pPr>
      <w:r>
        <w:rPr>
          <w:rFonts w:ascii="Ubuntu Light" w:eastAsiaTheme="minorHAnsi" w:hAnsi="Ubuntu Light" w:cs="Ubuntu"/>
          <w:sz w:val="18"/>
          <w:szCs w:val="18"/>
        </w:rPr>
        <w:t xml:space="preserve">   </w:t>
      </w:r>
      <w:r w:rsidR="004D0817">
        <w:rPr>
          <w:rFonts w:ascii="Ubuntu Light" w:eastAsiaTheme="minorHAnsi" w:hAnsi="Ubuntu Light" w:cs="Ubuntu"/>
          <w:sz w:val="18"/>
          <w:szCs w:val="18"/>
        </w:rPr>
        <w:t xml:space="preserve"> </w:t>
      </w:r>
      <w:r w:rsidR="004D0817" w:rsidRPr="004D0817">
        <w:rPr>
          <w:rFonts w:ascii="Ubuntu Light" w:eastAsiaTheme="minorHAnsi" w:hAnsi="Ubuntu Light" w:cs="Ubuntu"/>
          <w:sz w:val="18"/>
          <w:szCs w:val="18"/>
        </w:rPr>
        <w:t xml:space="preserve">Wykonawca oświadcza i zobowiązuje się, że nie będzie wykonywał umowy przy pomocy podwykonawców, dostawców i podmiotów, na których zdolności Wykonawca polega, w przypadkach spełnienia pozytywnie przesłanek, o których mowa w ust. </w:t>
      </w:r>
      <w:r w:rsidR="00E10E6E">
        <w:rPr>
          <w:rFonts w:ascii="Ubuntu Light" w:eastAsiaTheme="minorHAnsi" w:hAnsi="Ubuntu Light" w:cs="Ubuntu"/>
          <w:sz w:val="18"/>
          <w:szCs w:val="18"/>
        </w:rPr>
        <w:t>8</w:t>
      </w:r>
      <w:r w:rsidR="004D0817" w:rsidRPr="004D0817">
        <w:rPr>
          <w:rFonts w:ascii="Ubuntu Light" w:eastAsiaTheme="minorHAnsi" w:hAnsi="Ubuntu Light" w:cs="Ubuntu"/>
          <w:sz w:val="18"/>
          <w:szCs w:val="18"/>
        </w:rPr>
        <w:t xml:space="preserve"> i ust. </w:t>
      </w:r>
      <w:r w:rsidR="00E10E6E">
        <w:rPr>
          <w:rFonts w:ascii="Ubuntu Light" w:eastAsiaTheme="minorHAnsi" w:hAnsi="Ubuntu Light" w:cs="Ubuntu"/>
          <w:sz w:val="18"/>
          <w:szCs w:val="18"/>
        </w:rPr>
        <w:t>9</w:t>
      </w:r>
      <w:r w:rsidR="004D0817" w:rsidRPr="004D0817">
        <w:rPr>
          <w:rFonts w:ascii="Ubuntu Light" w:eastAsiaTheme="minorHAnsi" w:hAnsi="Ubuntu Light" w:cs="Ubuntu"/>
          <w:sz w:val="18"/>
          <w:szCs w:val="18"/>
        </w:rPr>
        <w:t xml:space="preserve"> powyżej.  </w:t>
      </w:r>
    </w:p>
    <w:p w14:paraId="6526EDC4" w14:textId="77777777" w:rsidR="002F7F2A" w:rsidRDefault="004D0817" w:rsidP="002F7F2A">
      <w:pPr>
        <w:pStyle w:val="Akapitzlist"/>
        <w:numPr>
          <w:ilvl w:val="0"/>
          <w:numId w:val="11"/>
        </w:numPr>
        <w:tabs>
          <w:tab w:val="left" w:pos="567"/>
          <w:tab w:val="left" w:pos="709"/>
        </w:tabs>
        <w:autoSpaceDE w:val="0"/>
        <w:autoSpaceDN w:val="0"/>
        <w:adjustRightInd w:val="0"/>
        <w:spacing w:line="360" w:lineRule="auto"/>
        <w:ind w:left="426" w:hanging="426"/>
        <w:jc w:val="both"/>
        <w:rPr>
          <w:rFonts w:ascii="Ubuntu Light" w:eastAsiaTheme="minorHAnsi" w:hAnsi="Ubuntu Light" w:cs="Ubuntu"/>
          <w:sz w:val="18"/>
          <w:szCs w:val="18"/>
        </w:rPr>
      </w:pPr>
      <w:r w:rsidRPr="004D0817">
        <w:rPr>
          <w:rFonts w:ascii="Ubuntu Light" w:eastAsiaTheme="minorHAnsi" w:hAnsi="Ubuntu Light" w:cs="Ubuntu"/>
          <w:sz w:val="18"/>
          <w:szCs w:val="18"/>
        </w:rPr>
        <w:t xml:space="preserve">W przypadku naruszenia ww. oświadczeń i obowiązków, o których mowa w ust. </w:t>
      </w:r>
      <w:r w:rsidR="006C2438">
        <w:rPr>
          <w:rFonts w:ascii="Ubuntu Light" w:eastAsiaTheme="minorHAnsi" w:hAnsi="Ubuntu Light" w:cs="Ubuntu"/>
          <w:sz w:val="18"/>
          <w:szCs w:val="18"/>
        </w:rPr>
        <w:t>8</w:t>
      </w:r>
      <w:r w:rsidRPr="004D0817">
        <w:rPr>
          <w:rFonts w:ascii="Ubuntu Light" w:eastAsiaTheme="minorHAnsi" w:hAnsi="Ubuntu Light" w:cs="Ubuntu"/>
          <w:sz w:val="18"/>
          <w:szCs w:val="18"/>
        </w:rPr>
        <w:t>-</w:t>
      </w:r>
      <w:r w:rsidR="006C2438">
        <w:rPr>
          <w:rFonts w:ascii="Ubuntu Light" w:eastAsiaTheme="minorHAnsi" w:hAnsi="Ubuntu Light" w:cs="Ubuntu"/>
          <w:sz w:val="18"/>
          <w:szCs w:val="18"/>
        </w:rPr>
        <w:t>10</w:t>
      </w:r>
      <w:r w:rsidRPr="004D0817">
        <w:rPr>
          <w:rFonts w:ascii="Ubuntu Light" w:eastAsiaTheme="minorHAnsi" w:hAnsi="Ubuntu Light" w:cs="Ubuntu"/>
          <w:sz w:val="18"/>
          <w:szCs w:val="18"/>
        </w:rPr>
        <w:t xml:space="preserve"> powyżej Zamawiający uprawniony jest rozwiązać umowę w trybie natychmiastowym i obciążyć Wykonawcę karą umowną w wysokość 20% wynagrodzenia umownego brutto, o którym mowa w § 2 ust. 1 umowy. </w:t>
      </w:r>
    </w:p>
    <w:p w14:paraId="0DBD941D" w14:textId="0A43C69B" w:rsidR="002F7F2A" w:rsidRPr="002F7F2A" w:rsidRDefault="002F7F2A" w:rsidP="002F7F2A">
      <w:pPr>
        <w:pStyle w:val="Akapitzlist"/>
        <w:numPr>
          <w:ilvl w:val="0"/>
          <w:numId w:val="11"/>
        </w:numPr>
        <w:tabs>
          <w:tab w:val="left" w:pos="567"/>
          <w:tab w:val="left" w:pos="709"/>
        </w:tabs>
        <w:autoSpaceDE w:val="0"/>
        <w:autoSpaceDN w:val="0"/>
        <w:adjustRightInd w:val="0"/>
        <w:spacing w:line="360" w:lineRule="auto"/>
        <w:ind w:left="426" w:hanging="426"/>
        <w:jc w:val="both"/>
        <w:rPr>
          <w:rFonts w:ascii="Ubuntu Light" w:eastAsiaTheme="minorHAnsi" w:hAnsi="Ubuntu Light" w:cs="Ubuntu"/>
          <w:sz w:val="18"/>
          <w:szCs w:val="18"/>
        </w:rPr>
      </w:pPr>
      <w:r w:rsidRPr="002F7F2A">
        <w:rPr>
          <w:rFonts w:ascii="Ubuntu Light" w:eastAsiaTheme="minorHAnsi" w:hAnsi="Ubuntu Light" w:cs="Ubuntu"/>
          <w:color w:val="000000" w:themeColor="text1"/>
          <w:sz w:val="18"/>
          <w:szCs w:val="18"/>
        </w:rPr>
        <w:t>Strony ustalają, że umowa wiąże obie Strony od daty jej zawarcia, tj. od daty widniejącej w nagłówku.</w:t>
      </w:r>
    </w:p>
    <w:p w14:paraId="38E966EC" w14:textId="77777777" w:rsidR="002F7F2A" w:rsidRPr="003E61B5" w:rsidRDefault="002F7F2A" w:rsidP="002F7F2A">
      <w:pPr>
        <w:pStyle w:val="Akapitzlist"/>
        <w:tabs>
          <w:tab w:val="left" w:pos="284"/>
          <w:tab w:val="left" w:pos="567"/>
        </w:tabs>
        <w:autoSpaceDE w:val="0"/>
        <w:autoSpaceDN w:val="0"/>
        <w:adjustRightInd w:val="0"/>
        <w:spacing w:line="360" w:lineRule="auto"/>
        <w:ind w:left="284"/>
        <w:jc w:val="both"/>
        <w:rPr>
          <w:rFonts w:ascii="Ubuntu Light" w:eastAsiaTheme="minorHAnsi" w:hAnsi="Ubuntu Light" w:cs="Ubuntu"/>
          <w:sz w:val="18"/>
          <w:szCs w:val="18"/>
        </w:rPr>
      </w:pPr>
    </w:p>
    <w:p w14:paraId="4CCEA72E" w14:textId="4EC2419B" w:rsidR="00B229EA" w:rsidRPr="001C40B2" w:rsidRDefault="00B229EA" w:rsidP="00DE32FF">
      <w:pPr>
        <w:tabs>
          <w:tab w:val="left" w:pos="0"/>
        </w:tabs>
        <w:spacing w:line="360" w:lineRule="auto"/>
        <w:jc w:val="both"/>
        <w:rPr>
          <w:rFonts w:ascii="Ubuntu Light" w:hAnsi="Ubuntu Light"/>
          <w:b/>
          <w:sz w:val="22"/>
          <w:szCs w:val="22"/>
        </w:rPr>
      </w:pPr>
      <w:r w:rsidRPr="001C40B2">
        <w:rPr>
          <w:rFonts w:ascii="Ubuntu Light" w:eastAsiaTheme="minorHAnsi" w:hAnsi="Ubuntu Light" w:cs="Ubuntu"/>
          <w:b/>
          <w:sz w:val="22"/>
          <w:szCs w:val="22"/>
          <w:lang w:eastAsia="en-US"/>
        </w:rPr>
        <w:t xml:space="preserve">WYKONAWCA </w:t>
      </w:r>
      <w:r w:rsidR="001C40B2" w:rsidRPr="001C40B2">
        <w:rPr>
          <w:rFonts w:ascii="Ubuntu Light" w:eastAsiaTheme="minorHAnsi" w:hAnsi="Ubuntu Light" w:cs="Ubuntu"/>
          <w:b/>
          <w:sz w:val="22"/>
          <w:szCs w:val="22"/>
          <w:lang w:eastAsia="en-US"/>
        </w:rPr>
        <w:t xml:space="preserve">        </w:t>
      </w:r>
      <w:r w:rsidR="005F702C">
        <w:rPr>
          <w:rFonts w:ascii="Ubuntu Light" w:eastAsiaTheme="minorHAnsi" w:hAnsi="Ubuntu Light" w:cs="Ubuntu"/>
          <w:b/>
          <w:sz w:val="22"/>
          <w:szCs w:val="22"/>
          <w:lang w:eastAsia="en-US"/>
        </w:rPr>
        <w:t xml:space="preserve">      </w:t>
      </w:r>
      <w:r w:rsidR="001C40B2" w:rsidRPr="001C40B2">
        <w:rPr>
          <w:rFonts w:ascii="Ubuntu Light" w:eastAsiaTheme="minorHAnsi" w:hAnsi="Ubuntu Light" w:cs="Ubuntu"/>
          <w:b/>
          <w:sz w:val="22"/>
          <w:szCs w:val="22"/>
          <w:lang w:eastAsia="en-US"/>
        </w:rPr>
        <w:t xml:space="preserve">                                                                                                          </w:t>
      </w:r>
      <w:r w:rsidRPr="001C40B2">
        <w:rPr>
          <w:rFonts w:ascii="Ubuntu Light" w:eastAsiaTheme="minorHAnsi" w:hAnsi="Ubuntu Light" w:cs="Ubuntu"/>
          <w:b/>
          <w:sz w:val="22"/>
          <w:szCs w:val="22"/>
          <w:lang w:eastAsia="en-US"/>
        </w:rPr>
        <w:t>ZAMAWIAJĄCY</w:t>
      </w:r>
    </w:p>
    <w:sectPr w:rsidR="00B229EA" w:rsidRPr="001C40B2" w:rsidSect="00AA476E">
      <w:footerReference w:type="even" r:id="rId9"/>
      <w:footerReference w:type="default" r:id="rId10"/>
      <w:footnotePr>
        <w:pos w:val="beneathText"/>
      </w:footnotePr>
      <w:pgSz w:w="11905" w:h="16837"/>
      <w:pgMar w:top="1134" w:right="1418" w:bottom="1134" w:left="1418" w:header="709"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7F2A0" w14:textId="77777777" w:rsidR="00FD13CC" w:rsidRDefault="00FD13CC" w:rsidP="002D01E3">
      <w:r>
        <w:separator/>
      </w:r>
    </w:p>
  </w:endnote>
  <w:endnote w:type="continuationSeparator" w:id="0">
    <w:p w14:paraId="40C4D675" w14:textId="77777777" w:rsidR="00FD13CC" w:rsidRDefault="00FD13CC" w:rsidP="002D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buntu Light">
    <w:panose1 w:val="020B0304030602030204"/>
    <w:charset w:val="EE"/>
    <w:family w:val="swiss"/>
    <w:pitch w:val="variable"/>
    <w:sig w:usb0="E00002FF" w:usb1="5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imSun, 宋体">
    <w:charset w:val="00"/>
    <w:family w:val="auto"/>
    <w:pitch w:val="variable"/>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Ubuntu">
    <w:panose1 w:val="020B0504030602030204"/>
    <w:charset w:val="EE"/>
    <w:family w:val="swiss"/>
    <w:pitch w:val="variable"/>
    <w:sig w:usb0="E00002FF" w:usb1="5000205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2F16" w14:textId="77777777" w:rsidR="00D0542D" w:rsidRDefault="0081532D" w:rsidP="003F6A9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4051E03" w14:textId="77777777" w:rsidR="00D0542D" w:rsidRDefault="00250561" w:rsidP="003F6A9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130596"/>
      <w:docPartObj>
        <w:docPartGallery w:val="Page Numbers (Bottom of Page)"/>
        <w:docPartUnique/>
      </w:docPartObj>
    </w:sdtPr>
    <w:sdtEndPr>
      <w:rPr>
        <w:rFonts w:ascii="Ubuntu Light" w:hAnsi="Ubuntu Light"/>
        <w:sz w:val="18"/>
      </w:rPr>
    </w:sdtEndPr>
    <w:sdtContent>
      <w:p w14:paraId="294C12EA" w14:textId="026019AB" w:rsidR="005E011C" w:rsidRPr="00F91D31" w:rsidRDefault="005E011C">
        <w:pPr>
          <w:pStyle w:val="Stopka"/>
          <w:jc w:val="right"/>
          <w:rPr>
            <w:rFonts w:ascii="Ubuntu Light" w:hAnsi="Ubuntu Light"/>
            <w:sz w:val="18"/>
          </w:rPr>
        </w:pPr>
        <w:r w:rsidRPr="00F91D31">
          <w:rPr>
            <w:rFonts w:ascii="Ubuntu Light" w:hAnsi="Ubuntu Light"/>
            <w:sz w:val="18"/>
          </w:rPr>
          <w:fldChar w:fldCharType="begin"/>
        </w:r>
        <w:r w:rsidRPr="00F91D31">
          <w:rPr>
            <w:rFonts w:ascii="Ubuntu Light" w:hAnsi="Ubuntu Light"/>
            <w:sz w:val="18"/>
          </w:rPr>
          <w:instrText>PAGE   \* MERGEFORMAT</w:instrText>
        </w:r>
        <w:r w:rsidRPr="00F91D31">
          <w:rPr>
            <w:rFonts w:ascii="Ubuntu Light" w:hAnsi="Ubuntu Light"/>
            <w:sz w:val="18"/>
          </w:rPr>
          <w:fldChar w:fldCharType="separate"/>
        </w:r>
        <w:r w:rsidR="00250561">
          <w:rPr>
            <w:rFonts w:ascii="Ubuntu Light" w:hAnsi="Ubuntu Light"/>
            <w:noProof/>
            <w:sz w:val="18"/>
          </w:rPr>
          <w:t>13</w:t>
        </w:r>
        <w:r w:rsidRPr="00F91D31">
          <w:rPr>
            <w:rFonts w:ascii="Ubuntu Light" w:hAnsi="Ubuntu Light"/>
            <w:sz w:val="18"/>
          </w:rPr>
          <w:fldChar w:fldCharType="end"/>
        </w:r>
      </w:p>
    </w:sdtContent>
  </w:sdt>
  <w:p w14:paraId="7A6F837F" w14:textId="14DC75C5" w:rsidR="005E011C" w:rsidRPr="005E011C" w:rsidRDefault="00DF6187">
    <w:pPr>
      <w:pStyle w:val="Stopka"/>
      <w:rPr>
        <w:rFonts w:ascii="Ubuntu Light" w:hAnsi="Ubuntu Light"/>
        <w:i/>
      </w:rPr>
    </w:pPr>
    <w:r>
      <w:rPr>
        <w:rFonts w:ascii="Ubuntu Light" w:hAnsi="Ubuntu Light"/>
        <w:i/>
      </w:rPr>
      <w:t>Nr postę</w:t>
    </w:r>
    <w:r w:rsidR="005E011C" w:rsidRPr="005E011C">
      <w:rPr>
        <w:rFonts w:ascii="Ubuntu Light" w:hAnsi="Ubuntu Light"/>
        <w:i/>
      </w:rPr>
      <w:t>powania: ZP/</w:t>
    </w:r>
    <w:r w:rsidR="00DE2925">
      <w:rPr>
        <w:rFonts w:ascii="Ubuntu Light" w:hAnsi="Ubuntu Light"/>
        <w:i/>
      </w:rPr>
      <w:t>15/2</w:t>
    </w:r>
    <w:r w:rsidR="00FB12A4">
      <w:rPr>
        <w:rFonts w:ascii="Ubuntu Light" w:hAnsi="Ubuntu Light"/>
        <w:i/>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65A0C" w14:textId="77777777" w:rsidR="00FD13CC" w:rsidRDefault="00FD13CC" w:rsidP="002D01E3">
      <w:r>
        <w:separator/>
      </w:r>
    </w:p>
  </w:footnote>
  <w:footnote w:type="continuationSeparator" w:id="0">
    <w:p w14:paraId="323668F9" w14:textId="77777777" w:rsidR="00FD13CC" w:rsidRDefault="00FD13CC" w:rsidP="002D0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40"/>
      <w:numFmt w:val="decimal"/>
      <w:lvlText w:val="%1"/>
      <w:lvlJc w:val="left"/>
      <w:pPr>
        <w:tabs>
          <w:tab w:val="num" w:pos="795"/>
        </w:tabs>
        <w:ind w:left="795" w:hanging="795"/>
      </w:pPr>
    </w:lvl>
    <w:lvl w:ilvl="1">
      <w:start w:val="752"/>
      <w:numFmt w:val="decimal"/>
      <w:pStyle w:val="Nagwek2"/>
      <w:lvlText w:val="%1.%2"/>
      <w:lvlJc w:val="left"/>
      <w:pPr>
        <w:tabs>
          <w:tab w:val="num" w:pos="795"/>
        </w:tabs>
        <w:ind w:left="795" w:hanging="795"/>
      </w:pPr>
    </w:lvl>
    <w:lvl w:ilvl="2">
      <w:start w:val="1"/>
      <w:numFmt w:val="decimal"/>
      <w:pStyle w:val="Nagwek3"/>
      <w:lvlText w:val="%1.%2.%3"/>
      <w:lvlJc w:val="left"/>
      <w:pPr>
        <w:tabs>
          <w:tab w:val="num" w:pos="795"/>
        </w:tabs>
        <w:ind w:left="795" w:hanging="795"/>
      </w:pPr>
    </w:lvl>
    <w:lvl w:ilvl="3">
      <w:start w:val="1"/>
      <w:numFmt w:val="decimal"/>
      <w:pStyle w:val="Nagwek4"/>
      <w:lvlText w:val="%1.%2.%3.%4"/>
      <w:lvlJc w:val="left"/>
      <w:pPr>
        <w:tabs>
          <w:tab w:val="num" w:pos="795"/>
        </w:tabs>
        <w:ind w:left="795" w:hanging="79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7"/>
    <w:multiLevelType w:val="multilevel"/>
    <w:tmpl w:val="00000007"/>
    <w:name w:val="WW8Num11"/>
    <w:lvl w:ilvl="0">
      <w:start w:val="1"/>
      <w:numFmt w:val="decimal"/>
      <w:lvlText w:val="%1."/>
      <w:lvlJc w:val="left"/>
      <w:pPr>
        <w:tabs>
          <w:tab w:val="num" w:pos="360"/>
        </w:tabs>
        <w:ind w:left="360" w:hanging="360"/>
      </w:pPr>
      <w:rPr>
        <w:rFonts w:ascii="Ubuntu Light" w:hAnsi="Ubuntu Light" w:cs="Ubuntu Light"/>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B"/>
    <w:multiLevelType w:val="multilevel"/>
    <w:tmpl w:val="AB4AC9BE"/>
    <w:name w:val="WW8Num15"/>
    <w:lvl w:ilvl="0">
      <w:start w:val="1"/>
      <w:numFmt w:val="decimal"/>
      <w:lvlText w:val="%1."/>
      <w:lvlJc w:val="left"/>
      <w:pPr>
        <w:tabs>
          <w:tab w:val="num" w:pos="360"/>
        </w:tabs>
        <w:ind w:left="360" w:hanging="360"/>
      </w:pPr>
      <w:rPr>
        <w:rFonts w:ascii="Ubuntu Light" w:eastAsia="SimSun" w:hAnsi="Ubuntu Light" w:cs="Ubuntu Light"/>
        <w:b w:val="0"/>
        <w:bCs/>
        <w:sz w:val="18"/>
        <w:szCs w:val="18"/>
      </w:rPr>
    </w:lvl>
    <w:lvl w:ilvl="1">
      <w:start w:val="1"/>
      <w:numFmt w:val="lowerLetter"/>
      <w:lvlText w:val="%2."/>
      <w:lvlJc w:val="left"/>
      <w:pPr>
        <w:tabs>
          <w:tab w:val="num" w:pos="1080"/>
        </w:tabs>
        <w:ind w:left="1080" w:hanging="360"/>
      </w:pPr>
      <w:rPr>
        <w:rFonts w:ascii="Ubuntu Light" w:eastAsia="Calibri" w:hAnsi="Ubuntu Light" w:cs="Times New Roman"/>
      </w:r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C"/>
    <w:multiLevelType w:val="multilevel"/>
    <w:tmpl w:val="0000000C"/>
    <w:name w:val="WW8Num16"/>
    <w:lvl w:ilvl="0">
      <w:start w:val="1"/>
      <w:numFmt w:val="lowerLetter"/>
      <w:lvlText w:val="%1)"/>
      <w:lvlJc w:val="left"/>
      <w:pPr>
        <w:tabs>
          <w:tab w:val="num" w:pos="660"/>
        </w:tabs>
        <w:ind w:left="6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F"/>
    <w:multiLevelType w:val="multilevel"/>
    <w:tmpl w:val="0000000F"/>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10"/>
    <w:multiLevelType w:val="multilevel"/>
    <w:tmpl w:val="5854F50A"/>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360"/>
        </w:tabs>
        <w:ind w:left="360" w:hanging="360"/>
      </w:pPr>
      <w:rPr>
        <w:rFonts w:ascii="Ubuntu Light" w:eastAsia="Times New Roman" w:hAnsi="Ubuntu Light" w:cs="Ubuntu Ligh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1"/>
    <w:multiLevelType w:val="multilevel"/>
    <w:tmpl w:val="0066C468"/>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2"/>
    <w:multiLevelType w:val="multilevel"/>
    <w:tmpl w:val="148EEFAC"/>
    <w:lvl w:ilvl="0">
      <w:start w:val="1"/>
      <w:numFmt w:val="decimal"/>
      <w:lvlText w:val="%1."/>
      <w:lvlJc w:val="left"/>
      <w:pPr>
        <w:tabs>
          <w:tab w:val="num" w:pos="360"/>
        </w:tabs>
        <w:ind w:left="360" w:hanging="360"/>
      </w:pPr>
      <w:rPr>
        <w:rFonts w:hint="default"/>
        <w:b w:val="0"/>
        <w:i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15:restartNumberingAfterBreak="0">
    <w:nsid w:val="00000013"/>
    <w:multiLevelType w:val="multilevel"/>
    <w:tmpl w:val="04929C7C"/>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7"/>
    <w:multiLevelType w:val="multilevel"/>
    <w:tmpl w:val="DD42D630"/>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3340CB3"/>
    <w:multiLevelType w:val="hybridMultilevel"/>
    <w:tmpl w:val="F4340224"/>
    <w:lvl w:ilvl="0" w:tplc="996410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CF0AE0"/>
    <w:multiLevelType w:val="hybridMultilevel"/>
    <w:tmpl w:val="A66604FC"/>
    <w:lvl w:ilvl="0" w:tplc="4DB200F2">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6E0B75"/>
    <w:multiLevelType w:val="hybridMultilevel"/>
    <w:tmpl w:val="BFF4A1B8"/>
    <w:lvl w:ilvl="0" w:tplc="F21A58B6">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96D5130"/>
    <w:multiLevelType w:val="hybridMultilevel"/>
    <w:tmpl w:val="7C58DE8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0F622F"/>
    <w:multiLevelType w:val="hybridMultilevel"/>
    <w:tmpl w:val="BA7A5032"/>
    <w:lvl w:ilvl="0" w:tplc="05D06966">
      <w:start w:val="1"/>
      <w:numFmt w:val="decimal"/>
      <w:lvlText w:val="%1."/>
      <w:lvlJc w:val="left"/>
      <w:pPr>
        <w:ind w:left="447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F92FF2"/>
    <w:multiLevelType w:val="hybridMultilevel"/>
    <w:tmpl w:val="04FECFA2"/>
    <w:lvl w:ilvl="0" w:tplc="E56845A0">
      <w:start w:val="10"/>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6FA0323"/>
    <w:multiLevelType w:val="hybridMultilevel"/>
    <w:tmpl w:val="8B9A16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1C4754"/>
    <w:multiLevelType w:val="hybridMultilevel"/>
    <w:tmpl w:val="0E16BA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7420E1"/>
    <w:multiLevelType w:val="hybridMultilevel"/>
    <w:tmpl w:val="25E4192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2D37656D"/>
    <w:multiLevelType w:val="multilevel"/>
    <w:tmpl w:val="E09C3FEE"/>
    <w:lvl w:ilvl="0">
      <w:start w:val="1"/>
      <w:numFmt w:val="decimal"/>
      <w:lvlText w:val="%1."/>
      <w:lvlJc w:val="left"/>
      <w:pPr>
        <w:tabs>
          <w:tab w:val="num" w:pos="1866"/>
        </w:tabs>
        <w:ind w:left="1866" w:hanging="360"/>
      </w:pPr>
      <w:rPr>
        <w:rFonts w:hint="default"/>
        <w:b w:val="0"/>
        <w:bCs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58435C"/>
    <w:multiLevelType w:val="hybridMultilevel"/>
    <w:tmpl w:val="F9385CF8"/>
    <w:lvl w:ilvl="0" w:tplc="79F066F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31901BB8"/>
    <w:multiLevelType w:val="hybridMultilevel"/>
    <w:tmpl w:val="CA4C6448"/>
    <w:lvl w:ilvl="0" w:tplc="03F2A96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61E5B53"/>
    <w:multiLevelType w:val="hybridMultilevel"/>
    <w:tmpl w:val="7CD46248"/>
    <w:lvl w:ilvl="0" w:tplc="E90873C2">
      <w:start w:val="1"/>
      <w:numFmt w:val="decimal"/>
      <w:lvlText w:val="%1."/>
      <w:lvlJc w:val="left"/>
      <w:pPr>
        <w:ind w:left="360" w:hanging="360"/>
      </w:pPr>
      <w:rPr>
        <w:rFonts w:hint="default"/>
        <w:b w:val="0"/>
      </w:rPr>
    </w:lvl>
    <w:lvl w:ilvl="1" w:tplc="A942D03E">
      <w:start w:val="1"/>
      <w:numFmt w:val="lowerLetter"/>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1403A6"/>
    <w:multiLevelType w:val="hybridMultilevel"/>
    <w:tmpl w:val="C6D44C02"/>
    <w:lvl w:ilvl="0" w:tplc="4ACE286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B616F5"/>
    <w:multiLevelType w:val="hybridMultilevel"/>
    <w:tmpl w:val="E3E42F5E"/>
    <w:lvl w:ilvl="0" w:tplc="7FA43EF0">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45E46F27"/>
    <w:multiLevelType w:val="hybridMultilevel"/>
    <w:tmpl w:val="058C22D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5E93E7B"/>
    <w:multiLevelType w:val="hybridMultilevel"/>
    <w:tmpl w:val="620865C0"/>
    <w:lvl w:ilvl="0" w:tplc="C2802E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AD04B0"/>
    <w:multiLevelType w:val="hybridMultilevel"/>
    <w:tmpl w:val="CE56581E"/>
    <w:lvl w:ilvl="0" w:tplc="04150017">
      <w:start w:val="1"/>
      <w:numFmt w:val="lowerLetter"/>
      <w:lvlText w:val="%1)"/>
      <w:lvlJc w:val="left"/>
      <w:pPr>
        <w:ind w:left="720" w:hanging="360"/>
      </w:pPr>
      <w:rPr>
        <w:rFonts w:hint="default"/>
      </w:rPr>
    </w:lvl>
    <w:lvl w:ilvl="1" w:tplc="F21E2DA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1553E2"/>
    <w:multiLevelType w:val="hybridMultilevel"/>
    <w:tmpl w:val="4A4009E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61BE00B3"/>
    <w:multiLevelType w:val="hybridMultilevel"/>
    <w:tmpl w:val="4C60819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B00C40"/>
    <w:multiLevelType w:val="hybridMultilevel"/>
    <w:tmpl w:val="C1883744"/>
    <w:lvl w:ilvl="0" w:tplc="BA4A4984">
      <w:start w:val="1"/>
      <w:numFmt w:val="lowerLetter"/>
      <w:lvlText w:val="%1."/>
      <w:lvlJc w:val="left"/>
      <w:pPr>
        <w:ind w:left="1080" w:hanging="360"/>
      </w:pPr>
      <w:rPr>
        <w:rFonts w:ascii="Ubuntu Light" w:eastAsia="Times New Roman" w:hAnsi="Ubuntu Light" w:cs="Times New Roman"/>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68E0355"/>
    <w:multiLevelType w:val="hybridMultilevel"/>
    <w:tmpl w:val="EA207D7E"/>
    <w:lvl w:ilvl="0" w:tplc="B3962970">
      <w:start w:val="1"/>
      <w:numFmt w:val="lowerLetter"/>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1"/>
  </w:num>
  <w:num w:numId="3">
    <w:abstractNumId w:val="17"/>
  </w:num>
  <w:num w:numId="4">
    <w:abstractNumId w:val="14"/>
  </w:num>
  <w:num w:numId="5">
    <w:abstractNumId w:val="10"/>
  </w:num>
  <w:num w:numId="6">
    <w:abstractNumId w:val="13"/>
  </w:num>
  <w:num w:numId="7">
    <w:abstractNumId w:val="29"/>
  </w:num>
  <w:num w:numId="8">
    <w:abstractNumId w:val="27"/>
  </w:num>
  <w:num w:numId="9">
    <w:abstractNumId w:val="16"/>
  </w:num>
  <w:num w:numId="10">
    <w:abstractNumId w:val="22"/>
  </w:num>
  <w:num w:numId="11">
    <w:abstractNumId w:val="20"/>
  </w:num>
  <w:num w:numId="12">
    <w:abstractNumId w:val="21"/>
  </w:num>
  <w:num w:numId="13">
    <w:abstractNumId w:val="25"/>
  </w:num>
  <w:num w:numId="14">
    <w:abstractNumId w:val="5"/>
  </w:num>
  <w:num w:numId="15">
    <w:abstractNumId w:val="6"/>
  </w:num>
  <w:num w:numId="16">
    <w:abstractNumId w:val="19"/>
  </w:num>
  <w:num w:numId="17">
    <w:abstractNumId w:val="26"/>
  </w:num>
  <w:num w:numId="18">
    <w:abstractNumId w:val="23"/>
  </w:num>
  <w:num w:numId="19">
    <w:abstractNumId w:val="24"/>
  </w:num>
  <w:num w:numId="20">
    <w:abstractNumId w:val="15"/>
  </w:num>
  <w:num w:numId="21">
    <w:abstractNumId w:val="31"/>
  </w:num>
  <w:num w:numId="22">
    <w:abstractNumId w:val="12"/>
  </w:num>
  <w:num w:numId="23">
    <w:abstractNumId w:val="7"/>
  </w:num>
  <w:num w:numId="24">
    <w:abstractNumId w:val="9"/>
  </w:num>
  <w:num w:numId="25">
    <w:abstractNumId w:val="30"/>
  </w:num>
  <w:num w:numId="26">
    <w:abstractNumId w:val="4"/>
  </w:num>
  <w:num w:numId="27">
    <w:abstractNumId w:val="28"/>
    <w:lvlOverride w:ilvl="0"/>
    <w:lvlOverride w:ilvl="1">
      <w:startOverride w:val="1"/>
    </w:lvlOverride>
    <w:lvlOverride w:ilvl="2"/>
    <w:lvlOverride w:ilvl="3"/>
    <w:lvlOverride w:ilvl="4"/>
    <w:lvlOverride w:ilvl="5"/>
    <w:lvlOverride w:ilvl="6"/>
    <w:lvlOverride w:ilvl="7"/>
    <w:lvlOverride w:ilvl="8"/>
  </w:num>
  <w:num w:numId="28">
    <w:abstractNumId w:val="18"/>
  </w:num>
  <w:num w:numId="29">
    <w:abstractNumId w:val="8"/>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defaultTabStop w:val="0"/>
  <w:hyphenationZone w:val="425"/>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2A4"/>
    <w:rsid w:val="000033B8"/>
    <w:rsid w:val="000173F4"/>
    <w:rsid w:val="00021D68"/>
    <w:rsid w:val="00054DB2"/>
    <w:rsid w:val="00064586"/>
    <w:rsid w:val="00071BC6"/>
    <w:rsid w:val="00085020"/>
    <w:rsid w:val="000870A1"/>
    <w:rsid w:val="00087B9D"/>
    <w:rsid w:val="000965AA"/>
    <w:rsid w:val="000B50E9"/>
    <w:rsid w:val="000B7A8C"/>
    <w:rsid w:val="000C02CE"/>
    <w:rsid w:val="000C31F1"/>
    <w:rsid w:val="000C6287"/>
    <w:rsid w:val="000D1F03"/>
    <w:rsid w:val="000D3E53"/>
    <w:rsid w:val="000E0B26"/>
    <w:rsid w:val="0011492F"/>
    <w:rsid w:val="001213E9"/>
    <w:rsid w:val="00122A76"/>
    <w:rsid w:val="001242AE"/>
    <w:rsid w:val="00125E43"/>
    <w:rsid w:val="00144D1C"/>
    <w:rsid w:val="0015605B"/>
    <w:rsid w:val="001821B4"/>
    <w:rsid w:val="00182E81"/>
    <w:rsid w:val="00183208"/>
    <w:rsid w:val="00187816"/>
    <w:rsid w:val="00192A98"/>
    <w:rsid w:val="001A4F73"/>
    <w:rsid w:val="001B57A4"/>
    <w:rsid w:val="001C40B2"/>
    <w:rsid w:val="001D2780"/>
    <w:rsid w:val="001E051E"/>
    <w:rsid w:val="001E6F3B"/>
    <w:rsid w:val="001F076E"/>
    <w:rsid w:val="001F355C"/>
    <w:rsid w:val="001F7D94"/>
    <w:rsid w:val="00203428"/>
    <w:rsid w:val="0021619F"/>
    <w:rsid w:val="00222F51"/>
    <w:rsid w:val="00233532"/>
    <w:rsid w:val="00234FB8"/>
    <w:rsid w:val="00236A06"/>
    <w:rsid w:val="00243EB2"/>
    <w:rsid w:val="0024672C"/>
    <w:rsid w:val="00250561"/>
    <w:rsid w:val="0025447F"/>
    <w:rsid w:val="0026595F"/>
    <w:rsid w:val="002858F1"/>
    <w:rsid w:val="00296717"/>
    <w:rsid w:val="00297AB7"/>
    <w:rsid w:val="00297CF6"/>
    <w:rsid w:val="002A644C"/>
    <w:rsid w:val="002B4AD6"/>
    <w:rsid w:val="002D01E3"/>
    <w:rsid w:val="002D59D4"/>
    <w:rsid w:val="002D7987"/>
    <w:rsid w:val="002E5B5F"/>
    <w:rsid w:val="002F67A3"/>
    <w:rsid w:val="002F7F2A"/>
    <w:rsid w:val="003013C8"/>
    <w:rsid w:val="00310F50"/>
    <w:rsid w:val="00311692"/>
    <w:rsid w:val="0032246B"/>
    <w:rsid w:val="00325473"/>
    <w:rsid w:val="003313FC"/>
    <w:rsid w:val="00332F66"/>
    <w:rsid w:val="003367AB"/>
    <w:rsid w:val="00343085"/>
    <w:rsid w:val="0034616F"/>
    <w:rsid w:val="00350F67"/>
    <w:rsid w:val="00351E23"/>
    <w:rsid w:val="0035514A"/>
    <w:rsid w:val="0036375B"/>
    <w:rsid w:val="0037066D"/>
    <w:rsid w:val="00370A0C"/>
    <w:rsid w:val="00374180"/>
    <w:rsid w:val="00381B41"/>
    <w:rsid w:val="00391701"/>
    <w:rsid w:val="0039317D"/>
    <w:rsid w:val="003A0513"/>
    <w:rsid w:val="003B1F75"/>
    <w:rsid w:val="003D7BE4"/>
    <w:rsid w:val="003E0EBD"/>
    <w:rsid w:val="003E10B6"/>
    <w:rsid w:val="003E61B5"/>
    <w:rsid w:val="003F741C"/>
    <w:rsid w:val="004103E7"/>
    <w:rsid w:val="004117B1"/>
    <w:rsid w:val="0042453D"/>
    <w:rsid w:val="0043010B"/>
    <w:rsid w:val="00437874"/>
    <w:rsid w:val="00481B84"/>
    <w:rsid w:val="00492E54"/>
    <w:rsid w:val="004A1935"/>
    <w:rsid w:val="004A3B29"/>
    <w:rsid w:val="004A4989"/>
    <w:rsid w:val="004A51C7"/>
    <w:rsid w:val="004B1F9E"/>
    <w:rsid w:val="004B77E6"/>
    <w:rsid w:val="004C07AE"/>
    <w:rsid w:val="004C2605"/>
    <w:rsid w:val="004D020B"/>
    <w:rsid w:val="004D07CB"/>
    <w:rsid w:val="004D0817"/>
    <w:rsid w:val="004D4EE3"/>
    <w:rsid w:val="004E5747"/>
    <w:rsid w:val="004E72D1"/>
    <w:rsid w:val="004F5868"/>
    <w:rsid w:val="004F6F76"/>
    <w:rsid w:val="005143D9"/>
    <w:rsid w:val="00516A71"/>
    <w:rsid w:val="00517045"/>
    <w:rsid w:val="00534028"/>
    <w:rsid w:val="005347D2"/>
    <w:rsid w:val="005577D9"/>
    <w:rsid w:val="00575865"/>
    <w:rsid w:val="00577321"/>
    <w:rsid w:val="00582BD7"/>
    <w:rsid w:val="0058308E"/>
    <w:rsid w:val="00587828"/>
    <w:rsid w:val="00587C91"/>
    <w:rsid w:val="005905C9"/>
    <w:rsid w:val="00593073"/>
    <w:rsid w:val="005A0AFA"/>
    <w:rsid w:val="005A51EC"/>
    <w:rsid w:val="005A6EE2"/>
    <w:rsid w:val="005B0EFA"/>
    <w:rsid w:val="005C22A5"/>
    <w:rsid w:val="005D0C37"/>
    <w:rsid w:val="005D29D0"/>
    <w:rsid w:val="005D58E7"/>
    <w:rsid w:val="005E011C"/>
    <w:rsid w:val="005E166B"/>
    <w:rsid w:val="005E4605"/>
    <w:rsid w:val="005F702C"/>
    <w:rsid w:val="006012BA"/>
    <w:rsid w:val="006045EE"/>
    <w:rsid w:val="0060544F"/>
    <w:rsid w:val="00606659"/>
    <w:rsid w:val="00617D86"/>
    <w:rsid w:val="006727C7"/>
    <w:rsid w:val="00674468"/>
    <w:rsid w:val="00677CF2"/>
    <w:rsid w:val="00680D1F"/>
    <w:rsid w:val="006908B8"/>
    <w:rsid w:val="006A2BAD"/>
    <w:rsid w:val="006B37F9"/>
    <w:rsid w:val="006B4B5D"/>
    <w:rsid w:val="006B787E"/>
    <w:rsid w:val="006C2438"/>
    <w:rsid w:val="006C603E"/>
    <w:rsid w:val="006E3FF0"/>
    <w:rsid w:val="006E5CB0"/>
    <w:rsid w:val="00714BDC"/>
    <w:rsid w:val="0071592D"/>
    <w:rsid w:val="007214FF"/>
    <w:rsid w:val="00755F68"/>
    <w:rsid w:val="00764D76"/>
    <w:rsid w:val="00771B65"/>
    <w:rsid w:val="007766BE"/>
    <w:rsid w:val="0078001C"/>
    <w:rsid w:val="0078007A"/>
    <w:rsid w:val="00785745"/>
    <w:rsid w:val="007922B4"/>
    <w:rsid w:val="007969AD"/>
    <w:rsid w:val="007B6105"/>
    <w:rsid w:val="007B7D5D"/>
    <w:rsid w:val="007D0A7C"/>
    <w:rsid w:val="007D6F8E"/>
    <w:rsid w:val="007D7EDA"/>
    <w:rsid w:val="007E3728"/>
    <w:rsid w:val="007E6572"/>
    <w:rsid w:val="007F1A00"/>
    <w:rsid w:val="00800EDB"/>
    <w:rsid w:val="00805732"/>
    <w:rsid w:val="00806799"/>
    <w:rsid w:val="00806BFC"/>
    <w:rsid w:val="00812456"/>
    <w:rsid w:val="00814F47"/>
    <w:rsid w:val="0081532D"/>
    <w:rsid w:val="00824189"/>
    <w:rsid w:val="0082489D"/>
    <w:rsid w:val="008259A6"/>
    <w:rsid w:val="0085234B"/>
    <w:rsid w:val="008542CC"/>
    <w:rsid w:val="0086208F"/>
    <w:rsid w:val="00884E3A"/>
    <w:rsid w:val="008902B7"/>
    <w:rsid w:val="008935D7"/>
    <w:rsid w:val="00894652"/>
    <w:rsid w:val="00896BB8"/>
    <w:rsid w:val="008B5EBA"/>
    <w:rsid w:val="008B708C"/>
    <w:rsid w:val="008C344F"/>
    <w:rsid w:val="008D2284"/>
    <w:rsid w:val="008D5C6C"/>
    <w:rsid w:val="008D5FCA"/>
    <w:rsid w:val="008D6988"/>
    <w:rsid w:val="008E42C1"/>
    <w:rsid w:val="00902C4E"/>
    <w:rsid w:val="00920038"/>
    <w:rsid w:val="00923524"/>
    <w:rsid w:val="00936F99"/>
    <w:rsid w:val="00943201"/>
    <w:rsid w:val="00957EA3"/>
    <w:rsid w:val="00964F43"/>
    <w:rsid w:val="009650F1"/>
    <w:rsid w:val="00970D0B"/>
    <w:rsid w:val="00971BE8"/>
    <w:rsid w:val="00981E23"/>
    <w:rsid w:val="00983215"/>
    <w:rsid w:val="009838D1"/>
    <w:rsid w:val="00986AFD"/>
    <w:rsid w:val="009930A2"/>
    <w:rsid w:val="00997A4A"/>
    <w:rsid w:val="009A1888"/>
    <w:rsid w:val="009A72EE"/>
    <w:rsid w:val="009B14CC"/>
    <w:rsid w:val="009B2D0C"/>
    <w:rsid w:val="009B2EEE"/>
    <w:rsid w:val="009C030F"/>
    <w:rsid w:val="009C2B2A"/>
    <w:rsid w:val="009C4859"/>
    <w:rsid w:val="009C70F8"/>
    <w:rsid w:val="009C763A"/>
    <w:rsid w:val="009D39F3"/>
    <w:rsid w:val="009E2DD1"/>
    <w:rsid w:val="009F1075"/>
    <w:rsid w:val="009F24DF"/>
    <w:rsid w:val="009F7696"/>
    <w:rsid w:val="009F7E38"/>
    <w:rsid w:val="00A03A01"/>
    <w:rsid w:val="00A04C13"/>
    <w:rsid w:val="00A068E1"/>
    <w:rsid w:val="00A07FE4"/>
    <w:rsid w:val="00A132DF"/>
    <w:rsid w:val="00A17F23"/>
    <w:rsid w:val="00A206D5"/>
    <w:rsid w:val="00A273D5"/>
    <w:rsid w:val="00A35582"/>
    <w:rsid w:val="00A43D20"/>
    <w:rsid w:val="00A47A99"/>
    <w:rsid w:val="00A5204C"/>
    <w:rsid w:val="00A65906"/>
    <w:rsid w:val="00A6787A"/>
    <w:rsid w:val="00A90C22"/>
    <w:rsid w:val="00A91FB4"/>
    <w:rsid w:val="00AA476E"/>
    <w:rsid w:val="00AB0CF2"/>
    <w:rsid w:val="00AB2611"/>
    <w:rsid w:val="00AB5705"/>
    <w:rsid w:val="00AC3AFC"/>
    <w:rsid w:val="00AD347D"/>
    <w:rsid w:val="00AE2940"/>
    <w:rsid w:val="00B0571D"/>
    <w:rsid w:val="00B21A5F"/>
    <w:rsid w:val="00B229EA"/>
    <w:rsid w:val="00B26B1A"/>
    <w:rsid w:val="00B271EC"/>
    <w:rsid w:val="00B27EF9"/>
    <w:rsid w:val="00B3122A"/>
    <w:rsid w:val="00B56F64"/>
    <w:rsid w:val="00B620CD"/>
    <w:rsid w:val="00B82106"/>
    <w:rsid w:val="00B82469"/>
    <w:rsid w:val="00B82BC1"/>
    <w:rsid w:val="00B85195"/>
    <w:rsid w:val="00B921EC"/>
    <w:rsid w:val="00B9289C"/>
    <w:rsid w:val="00B93DD8"/>
    <w:rsid w:val="00BA1BDF"/>
    <w:rsid w:val="00BA41F9"/>
    <w:rsid w:val="00BB5558"/>
    <w:rsid w:val="00BC3B51"/>
    <w:rsid w:val="00BD03CB"/>
    <w:rsid w:val="00BD27A5"/>
    <w:rsid w:val="00BE1729"/>
    <w:rsid w:val="00BE5B61"/>
    <w:rsid w:val="00BE7EAE"/>
    <w:rsid w:val="00BF2254"/>
    <w:rsid w:val="00BF5489"/>
    <w:rsid w:val="00BF73DE"/>
    <w:rsid w:val="00C0065E"/>
    <w:rsid w:val="00C01905"/>
    <w:rsid w:val="00C126D7"/>
    <w:rsid w:val="00C3093A"/>
    <w:rsid w:val="00C35717"/>
    <w:rsid w:val="00C423D0"/>
    <w:rsid w:val="00C46CA3"/>
    <w:rsid w:val="00C50281"/>
    <w:rsid w:val="00C52DAE"/>
    <w:rsid w:val="00C6636B"/>
    <w:rsid w:val="00C72716"/>
    <w:rsid w:val="00C81558"/>
    <w:rsid w:val="00C96BC2"/>
    <w:rsid w:val="00CA19D4"/>
    <w:rsid w:val="00CB4FF9"/>
    <w:rsid w:val="00CB5E57"/>
    <w:rsid w:val="00CB6E9B"/>
    <w:rsid w:val="00CD1CE7"/>
    <w:rsid w:val="00D044B8"/>
    <w:rsid w:val="00D23554"/>
    <w:rsid w:val="00D26C61"/>
    <w:rsid w:val="00D456C5"/>
    <w:rsid w:val="00D50EE0"/>
    <w:rsid w:val="00D54E8F"/>
    <w:rsid w:val="00D657C5"/>
    <w:rsid w:val="00D66D96"/>
    <w:rsid w:val="00D67A01"/>
    <w:rsid w:val="00D71762"/>
    <w:rsid w:val="00D81230"/>
    <w:rsid w:val="00D81DB7"/>
    <w:rsid w:val="00D835F2"/>
    <w:rsid w:val="00D83A0A"/>
    <w:rsid w:val="00D916B1"/>
    <w:rsid w:val="00D95980"/>
    <w:rsid w:val="00D97D7A"/>
    <w:rsid w:val="00DA6DEF"/>
    <w:rsid w:val="00DB38D0"/>
    <w:rsid w:val="00DB4010"/>
    <w:rsid w:val="00DB6E28"/>
    <w:rsid w:val="00DC0CE2"/>
    <w:rsid w:val="00DC7136"/>
    <w:rsid w:val="00DE0F46"/>
    <w:rsid w:val="00DE1543"/>
    <w:rsid w:val="00DE2925"/>
    <w:rsid w:val="00DE32FF"/>
    <w:rsid w:val="00DF0A39"/>
    <w:rsid w:val="00DF10CE"/>
    <w:rsid w:val="00DF6187"/>
    <w:rsid w:val="00E033E9"/>
    <w:rsid w:val="00E049DF"/>
    <w:rsid w:val="00E10E6E"/>
    <w:rsid w:val="00E13A0F"/>
    <w:rsid w:val="00E222A4"/>
    <w:rsid w:val="00E23133"/>
    <w:rsid w:val="00E27CF9"/>
    <w:rsid w:val="00E33C75"/>
    <w:rsid w:val="00E41574"/>
    <w:rsid w:val="00E47582"/>
    <w:rsid w:val="00E53F3D"/>
    <w:rsid w:val="00E575BC"/>
    <w:rsid w:val="00E67964"/>
    <w:rsid w:val="00E70C7D"/>
    <w:rsid w:val="00E76065"/>
    <w:rsid w:val="00E77AE9"/>
    <w:rsid w:val="00E80616"/>
    <w:rsid w:val="00E8632A"/>
    <w:rsid w:val="00E87EDA"/>
    <w:rsid w:val="00E902A1"/>
    <w:rsid w:val="00E939E9"/>
    <w:rsid w:val="00E9507C"/>
    <w:rsid w:val="00E975CB"/>
    <w:rsid w:val="00EA1293"/>
    <w:rsid w:val="00EA61FF"/>
    <w:rsid w:val="00EB0484"/>
    <w:rsid w:val="00EB69A7"/>
    <w:rsid w:val="00EC00F5"/>
    <w:rsid w:val="00EC2E1F"/>
    <w:rsid w:val="00ED1426"/>
    <w:rsid w:val="00EE02F6"/>
    <w:rsid w:val="00EF0DF2"/>
    <w:rsid w:val="00EF5E2A"/>
    <w:rsid w:val="00F021B0"/>
    <w:rsid w:val="00F126A5"/>
    <w:rsid w:val="00F14589"/>
    <w:rsid w:val="00F14F5E"/>
    <w:rsid w:val="00F174D8"/>
    <w:rsid w:val="00F227C9"/>
    <w:rsid w:val="00F22D6B"/>
    <w:rsid w:val="00F34ED8"/>
    <w:rsid w:val="00F3641D"/>
    <w:rsid w:val="00F45BF3"/>
    <w:rsid w:val="00F50A26"/>
    <w:rsid w:val="00F5336A"/>
    <w:rsid w:val="00F63BCC"/>
    <w:rsid w:val="00F72735"/>
    <w:rsid w:val="00F75109"/>
    <w:rsid w:val="00F80A77"/>
    <w:rsid w:val="00F844AA"/>
    <w:rsid w:val="00F91D31"/>
    <w:rsid w:val="00F934EE"/>
    <w:rsid w:val="00F962D8"/>
    <w:rsid w:val="00FA1349"/>
    <w:rsid w:val="00FB12A4"/>
    <w:rsid w:val="00FC10DB"/>
    <w:rsid w:val="00FC3F06"/>
    <w:rsid w:val="00FD0C1C"/>
    <w:rsid w:val="00FD0E15"/>
    <w:rsid w:val="00FD13CC"/>
    <w:rsid w:val="00FD1C3A"/>
    <w:rsid w:val="00FD7C26"/>
    <w:rsid w:val="00FF1523"/>
    <w:rsid w:val="00FF1574"/>
    <w:rsid w:val="00FF3725"/>
    <w:rsid w:val="00FF37D0"/>
    <w:rsid w:val="00FF455B"/>
    <w:rsid w:val="00FF71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2C67BD"/>
  <w15:docId w15:val="{0F4CA644-03BA-46A5-AF38-C3AF985F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5717"/>
    <w:pPr>
      <w:suppressAutoHyphens/>
      <w:spacing w:after="0" w:line="240" w:lineRule="auto"/>
    </w:pPr>
    <w:rPr>
      <w:rFonts w:ascii="Times New Roman" w:eastAsia="Times New Roman" w:hAnsi="Times New Roman" w:cs="Times New Roman"/>
      <w:sz w:val="20"/>
      <w:szCs w:val="20"/>
      <w:lang w:eastAsia="ar-SA"/>
    </w:rPr>
  </w:style>
  <w:style w:type="paragraph" w:styleId="Nagwek2">
    <w:name w:val="heading 2"/>
    <w:basedOn w:val="Normalny"/>
    <w:next w:val="Normalny"/>
    <w:link w:val="Nagwek2Znak"/>
    <w:qFormat/>
    <w:rsid w:val="00E222A4"/>
    <w:pPr>
      <w:keepNext/>
      <w:numPr>
        <w:ilvl w:val="1"/>
        <w:numId w:val="1"/>
      </w:numPr>
      <w:tabs>
        <w:tab w:val="left" w:pos="426"/>
      </w:tabs>
      <w:jc w:val="center"/>
      <w:outlineLvl w:val="1"/>
    </w:pPr>
    <w:rPr>
      <w:b/>
      <w:sz w:val="24"/>
    </w:rPr>
  </w:style>
  <w:style w:type="paragraph" w:styleId="Nagwek3">
    <w:name w:val="heading 3"/>
    <w:basedOn w:val="Normalny"/>
    <w:next w:val="Normalny"/>
    <w:link w:val="Nagwek3Znak"/>
    <w:qFormat/>
    <w:rsid w:val="00E222A4"/>
    <w:pPr>
      <w:keepNext/>
      <w:numPr>
        <w:ilvl w:val="2"/>
        <w:numId w:val="1"/>
      </w:numPr>
      <w:tabs>
        <w:tab w:val="left" w:pos="426"/>
      </w:tabs>
      <w:spacing w:line="360" w:lineRule="auto"/>
      <w:outlineLvl w:val="2"/>
    </w:pPr>
    <w:rPr>
      <w:b/>
      <w:sz w:val="24"/>
    </w:rPr>
  </w:style>
  <w:style w:type="paragraph" w:styleId="Nagwek4">
    <w:name w:val="heading 4"/>
    <w:basedOn w:val="Normalny"/>
    <w:next w:val="Normalny"/>
    <w:link w:val="Nagwek4Znak"/>
    <w:qFormat/>
    <w:rsid w:val="00E222A4"/>
    <w:pPr>
      <w:keepNext/>
      <w:numPr>
        <w:ilvl w:val="3"/>
        <w:numId w:val="1"/>
      </w:numPr>
      <w:tabs>
        <w:tab w:val="left" w:pos="426"/>
        <w:tab w:val="left" w:pos="7938"/>
      </w:tabs>
      <w:spacing w:line="360" w:lineRule="auto"/>
      <w:jc w:val="center"/>
      <w:outlineLvl w:val="3"/>
    </w:pPr>
    <w:rPr>
      <w:b/>
      <w:sz w:val="24"/>
      <w:u w:val="single"/>
    </w:rPr>
  </w:style>
  <w:style w:type="paragraph" w:styleId="Nagwek8">
    <w:name w:val="heading 8"/>
    <w:basedOn w:val="Normalny"/>
    <w:next w:val="Normalny"/>
    <w:link w:val="Nagwek8Znak"/>
    <w:qFormat/>
    <w:rsid w:val="00E222A4"/>
    <w:pPr>
      <w:keepNext/>
      <w:numPr>
        <w:ilvl w:val="7"/>
        <w:numId w:val="1"/>
      </w:numPr>
      <w:spacing w:line="360" w:lineRule="auto"/>
      <w:jc w:val="both"/>
      <w:outlineLvl w:val="7"/>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222A4"/>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E222A4"/>
    <w:rPr>
      <w:rFonts w:ascii="Times New Roman" w:eastAsia="Times New Roman" w:hAnsi="Times New Roman" w:cs="Times New Roman"/>
      <w:b/>
      <w:sz w:val="24"/>
      <w:szCs w:val="20"/>
      <w:lang w:eastAsia="ar-SA"/>
    </w:rPr>
  </w:style>
  <w:style w:type="character" w:customStyle="1" w:styleId="Nagwek4Znak">
    <w:name w:val="Nagłówek 4 Znak"/>
    <w:basedOn w:val="Domylnaczcionkaakapitu"/>
    <w:link w:val="Nagwek4"/>
    <w:rsid w:val="00E222A4"/>
    <w:rPr>
      <w:rFonts w:ascii="Times New Roman" w:eastAsia="Times New Roman" w:hAnsi="Times New Roman" w:cs="Times New Roman"/>
      <w:b/>
      <w:sz w:val="24"/>
      <w:szCs w:val="20"/>
      <w:u w:val="single"/>
      <w:lang w:eastAsia="ar-SA"/>
    </w:rPr>
  </w:style>
  <w:style w:type="character" w:customStyle="1" w:styleId="Nagwek8Znak">
    <w:name w:val="Nagłówek 8 Znak"/>
    <w:basedOn w:val="Domylnaczcionkaakapitu"/>
    <w:link w:val="Nagwek8"/>
    <w:rsid w:val="00E222A4"/>
    <w:rPr>
      <w:rFonts w:ascii="Times New Roman" w:eastAsia="Times New Roman" w:hAnsi="Times New Roman" w:cs="Times New Roman"/>
      <w:b/>
      <w:sz w:val="24"/>
      <w:szCs w:val="20"/>
      <w:lang w:eastAsia="ar-SA"/>
    </w:rPr>
  </w:style>
  <w:style w:type="character" w:styleId="Numerstrony">
    <w:name w:val="page number"/>
    <w:basedOn w:val="Domylnaczcionkaakapitu"/>
    <w:rsid w:val="00E222A4"/>
  </w:style>
  <w:style w:type="paragraph" w:styleId="Tekstpodstawowy">
    <w:name w:val="Body Text"/>
    <w:basedOn w:val="Normalny"/>
    <w:link w:val="TekstpodstawowyZnak"/>
    <w:rsid w:val="00E222A4"/>
    <w:pPr>
      <w:tabs>
        <w:tab w:val="left" w:pos="426"/>
      </w:tabs>
      <w:spacing w:line="360" w:lineRule="auto"/>
      <w:jc w:val="both"/>
    </w:pPr>
    <w:rPr>
      <w:sz w:val="24"/>
    </w:rPr>
  </w:style>
  <w:style w:type="character" w:customStyle="1" w:styleId="TekstpodstawowyZnak">
    <w:name w:val="Tekst podstawowy Znak"/>
    <w:basedOn w:val="Domylnaczcionkaakapitu"/>
    <w:link w:val="Tekstpodstawowy"/>
    <w:rsid w:val="00E222A4"/>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E222A4"/>
    <w:pPr>
      <w:tabs>
        <w:tab w:val="left" w:pos="426"/>
      </w:tabs>
      <w:jc w:val="both"/>
    </w:pPr>
    <w:rPr>
      <w:sz w:val="22"/>
    </w:rPr>
  </w:style>
  <w:style w:type="character" w:customStyle="1" w:styleId="TekstpodstawowywcityZnak">
    <w:name w:val="Tekst podstawowy wcięty Znak"/>
    <w:basedOn w:val="Domylnaczcionkaakapitu"/>
    <w:link w:val="Tekstpodstawowywcity"/>
    <w:rsid w:val="00E222A4"/>
    <w:rPr>
      <w:rFonts w:ascii="Times New Roman" w:eastAsia="Times New Roman" w:hAnsi="Times New Roman" w:cs="Times New Roman"/>
      <w:szCs w:val="20"/>
      <w:lang w:eastAsia="ar-SA"/>
    </w:rPr>
  </w:style>
  <w:style w:type="paragraph" w:customStyle="1" w:styleId="Tekstpodstawowywcity21">
    <w:name w:val="Tekst podstawowy wcięty 21"/>
    <w:basedOn w:val="Normalny"/>
    <w:rsid w:val="00E222A4"/>
    <w:pPr>
      <w:tabs>
        <w:tab w:val="left" w:pos="710"/>
      </w:tabs>
      <w:spacing w:line="360" w:lineRule="auto"/>
      <w:ind w:left="284"/>
      <w:jc w:val="both"/>
    </w:pPr>
    <w:rPr>
      <w:sz w:val="24"/>
    </w:rPr>
  </w:style>
  <w:style w:type="paragraph" w:styleId="Stopka">
    <w:name w:val="footer"/>
    <w:basedOn w:val="Normalny"/>
    <w:link w:val="StopkaZnak"/>
    <w:uiPriority w:val="99"/>
    <w:rsid w:val="00E222A4"/>
    <w:pPr>
      <w:tabs>
        <w:tab w:val="center" w:pos="4536"/>
        <w:tab w:val="right" w:pos="9072"/>
      </w:tabs>
    </w:pPr>
  </w:style>
  <w:style w:type="character" w:customStyle="1" w:styleId="StopkaZnak">
    <w:name w:val="Stopka Znak"/>
    <w:basedOn w:val="Domylnaczcionkaakapitu"/>
    <w:link w:val="Stopka"/>
    <w:uiPriority w:val="99"/>
    <w:rsid w:val="00E222A4"/>
    <w:rPr>
      <w:rFonts w:ascii="Times New Roman" w:eastAsia="Times New Roman" w:hAnsi="Times New Roman" w:cs="Times New Roman"/>
      <w:sz w:val="20"/>
      <w:szCs w:val="20"/>
      <w:lang w:eastAsia="ar-SA"/>
    </w:rPr>
  </w:style>
  <w:style w:type="paragraph" w:customStyle="1" w:styleId="Tekstpodstawowy31">
    <w:name w:val="Tekst podstawowy 31"/>
    <w:basedOn w:val="Normalny"/>
    <w:rsid w:val="00E222A4"/>
    <w:pPr>
      <w:spacing w:after="120"/>
    </w:pPr>
    <w:rPr>
      <w:sz w:val="16"/>
      <w:szCs w:val="16"/>
    </w:rPr>
  </w:style>
  <w:style w:type="character" w:customStyle="1" w:styleId="alb">
    <w:name w:val="a_lb"/>
    <w:rsid w:val="00E222A4"/>
  </w:style>
  <w:style w:type="character" w:styleId="Uwydatnienie">
    <w:name w:val="Emphasis"/>
    <w:qFormat/>
    <w:rsid w:val="00E222A4"/>
    <w:rPr>
      <w:i/>
      <w:iCs/>
    </w:rPr>
  </w:style>
  <w:style w:type="paragraph" w:customStyle="1" w:styleId="Default">
    <w:name w:val="Default"/>
    <w:rsid w:val="00E222A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E222A4"/>
    <w:rPr>
      <w:color w:val="0000FF"/>
      <w:u w:val="single"/>
    </w:rPr>
  </w:style>
  <w:style w:type="paragraph" w:styleId="Akapitzlist">
    <w:name w:val="List Paragraph"/>
    <w:aliases w:val="Obiekt,List Paragraph1,Numerowanie,Akapit z listą BS,Kolorowa lista — akcent 11,sw tekst,L1,Bulleted list,lp1,Preambuła,Colorful Shading - Accent 31,Light List - Accent 51,Akapit z listą5,Akapit normalny,List Paragraph2,CW_Lista,Signature"/>
    <w:basedOn w:val="Normalny"/>
    <w:link w:val="AkapitzlistZnak"/>
    <w:uiPriority w:val="34"/>
    <w:qFormat/>
    <w:rsid w:val="00E222A4"/>
    <w:pPr>
      <w:suppressAutoHyphens w:val="0"/>
      <w:spacing w:after="160" w:line="259" w:lineRule="auto"/>
      <w:ind w:left="720"/>
      <w:contextualSpacing/>
    </w:pPr>
    <w:rPr>
      <w:rFonts w:ascii="Calibri" w:eastAsia="Calibri" w:hAnsi="Calibri"/>
      <w:sz w:val="22"/>
      <w:szCs w:val="22"/>
      <w:lang w:eastAsia="en-US"/>
    </w:rPr>
  </w:style>
  <w:style w:type="paragraph" w:customStyle="1" w:styleId="Domylne">
    <w:name w:val="Domyślne"/>
    <w:rsid w:val="002D01E3"/>
    <w:pPr>
      <w:suppressAutoHyphens/>
      <w:autoSpaceDN w:val="0"/>
      <w:spacing w:after="0" w:line="240" w:lineRule="auto"/>
      <w:textAlignment w:val="baseline"/>
    </w:pPr>
    <w:rPr>
      <w:rFonts w:ascii="Helvetica Neue" w:eastAsia="Arial Unicode MS" w:hAnsi="Helvetica Neue" w:cs="Arial Unicode MS"/>
      <w:color w:val="000000"/>
      <w:kern w:val="3"/>
      <w:lang w:eastAsia="pl-PL"/>
    </w:rPr>
  </w:style>
  <w:style w:type="paragraph" w:styleId="Nagwek">
    <w:name w:val="header"/>
    <w:basedOn w:val="Normalny"/>
    <w:link w:val="NagwekZnak"/>
    <w:uiPriority w:val="99"/>
    <w:unhideWhenUsed/>
    <w:rsid w:val="002D01E3"/>
    <w:pPr>
      <w:tabs>
        <w:tab w:val="center" w:pos="4536"/>
        <w:tab w:val="right" w:pos="9072"/>
      </w:tabs>
    </w:pPr>
  </w:style>
  <w:style w:type="character" w:customStyle="1" w:styleId="NagwekZnak">
    <w:name w:val="Nagłówek Znak"/>
    <w:basedOn w:val="Domylnaczcionkaakapitu"/>
    <w:link w:val="Nagwek"/>
    <w:uiPriority w:val="99"/>
    <w:rsid w:val="002D01E3"/>
    <w:rPr>
      <w:rFonts w:ascii="Times New Roman" w:eastAsia="Times New Roman" w:hAnsi="Times New Roman" w:cs="Times New Roman"/>
      <w:sz w:val="20"/>
      <w:szCs w:val="20"/>
      <w:lang w:eastAsia="ar-SA"/>
    </w:rPr>
  </w:style>
  <w:style w:type="paragraph" w:customStyle="1" w:styleId="Standard">
    <w:name w:val="Standard"/>
    <w:rsid w:val="002D01E3"/>
    <w:pPr>
      <w:suppressAutoHyphens/>
      <w:autoSpaceDN w:val="0"/>
      <w:spacing w:after="0" w:line="100" w:lineRule="atLeast"/>
      <w:textAlignment w:val="baseline"/>
    </w:pPr>
    <w:rPr>
      <w:rFonts w:ascii="Times New Roman" w:eastAsia="SimSun, 宋体" w:hAnsi="Times New Roman" w:cs="Arial Unicode MS"/>
      <w:kern w:val="3"/>
      <w:sz w:val="24"/>
      <w:szCs w:val="24"/>
      <w:lang w:eastAsia="zh-CN"/>
    </w:rPr>
  </w:style>
  <w:style w:type="character" w:styleId="Odwoaniedokomentarza">
    <w:name w:val="annotation reference"/>
    <w:basedOn w:val="Domylnaczcionkaakapitu"/>
    <w:uiPriority w:val="99"/>
    <w:semiHidden/>
    <w:unhideWhenUsed/>
    <w:rsid w:val="003D7BE4"/>
    <w:rPr>
      <w:sz w:val="16"/>
      <w:szCs w:val="16"/>
    </w:rPr>
  </w:style>
  <w:style w:type="paragraph" w:styleId="Tekstkomentarza">
    <w:name w:val="annotation text"/>
    <w:basedOn w:val="Normalny"/>
    <w:link w:val="TekstkomentarzaZnak"/>
    <w:uiPriority w:val="99"/>
    <w:semiHidden/>
    <w:unhideWhenUsed/>
    <w:rsid w:val="003D7BE4"/>
  </w:style>
  <w:style w:type="character" w:customStyle="1" w:styleId="TekstkomentarzaZnak">
    <w:name w:val="Tekst komentarza Znak"/>
    <w:basedOn w:val="Domylnaczcionkaakapitu"/>
    <w:link w:val="Tekstkomentarza"/>
    <w:uiPriority w:val="99"/>
    <w:semiHidden/>
    <w:rsid w:val="003D7BE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D7BE4"/>
    <w:rPr>
      <w:b/>
      <w:bCs/>
    </w:rPr>
  </w:style>
  <w:style w:type="character" w:customStyle="1" w:styleId="TematkomentarzaZnak">
    <w:name w:val="Temat komentarza Znak"/>
    <w:basedOn w:val="TekstkomentarzaZnak"/>
    <w:link w:val="Tematkomentarza"/>
    <w:uiPriority w:val="99"/>
    <w:semiHidden/>
    <w:rsid w:val="003D7BE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3D7BE4"/>
    <w:rPr>
      <w:rFonts w:ascii="Tahoma" w:hAnsi="Tahoma" w:cs="Tahoma"/>
      <w:sz w:val="16"/>
      <w:szCs w:val="16"/>
    </w:rPr>
  </w:style>
  <w:style w:type="character" w:customStyle="1" w:styleId="TekstdymkaZnak">
    <w:name w:val="Tekst dymka Znak"/>
    <w:basedOn w:val="Domylnaczcionkaakapitu"/>
    <w:link w:val="Tekstdymka"/>
    <w:uiPriority w:val="99"/>
    <w:semiHidden/>
    <w:rsid w:val="003D7BE4"/>
    <w:rPr>
      <w:rFonts w:ascii="Tahoma" w:eastAsia="Times New Roman" w:hAnsi="Tahoma" w:cs="Tahoma"/>
      <w:sz w:val="16"/>
      <w:szCs w:val="16"/>
      <w:lang w:eastAsia="ar-SA"/>
    </w:rPr>
  </w:style>
  <w:style w:type="character" w:customStyle="1" w:styleId="UnresolvedMention">
    <w:name w:val="Unresolved Mention"/>
    <w:basedOn w:val="Domylnaczcionkaakapitu"/>
    <w:uiPriority w:val="99"/>
    <w:semiHidden/>
    <w:unhideWhenUsed/>
    <w:rsid w:val="0086208F"/>
    <w:rPr>
      <w:color w:val="605E5C"/>
      <w:shd w:val="clear" w:color="auto" w:fill="E1DFDD"/>
    </w:rPr>
  </w:style>
  <w:style w:type="paragraph" w:styleId="Zwykytekst">
    <w:name w:val="Plain Text"/>
    <w:basedOn w:val="Normalny"/>
    <w:link w:val="ZwykytekstZnak"/>
    <w:uiPriority w:val="99"/>
    <w:semiHidden/>
    <w:unhideWhenUsed/>
    <w:rsid w:val="00800EDB"/>
    <w:rPr>
      <w:rFonts w:ascii="Consolas" w:hAnsi="Consolas"/>
      <w:sz w:val="21"/>
      <w:szCs w:val="21"/>
    </w:rPr>
  </w:style>
  <w:style w:type="character" w:customStyle="1" w:styleId="ZwykytekstZnak">
    <w:name w:val="Zwykły tekst Znak"/>
    <w:basedOn w:val="Domylnaczcionkaakapitu"/>
    <w:link w:val="Zwykytekst"/>
    <w:uiPriority w:val="99"/>
    <w:semiHidden/>
    <w:rsid w:val="00800EDB"/>
    <w:rPr>
      <w:rFonts w:ascii="Consolas" w:eastAsia="Times New Roman" w:hAnsi="Consolas" w:cs="Times New Roman"/>
      <w:sz w:val="21"/>
      <w:szCs w:val="21"/>
      <w:lang w:eastAsia="ar-SA"/>
    </w:rPr>
  </w:style>
  <w:style w:type="character" w:customStyle="1" w:styleId="AkapitzlistZnak">
    <w:name w:val="Akapit z listą Znak"/>
    <w:aliases w:val="Obiekt Znak,List Paragraph1 Znak,Numerowanie Znak,Akapit z listą BS Znak,Kolorowa lista — akcent 11 Znak,sw tekst Znak,L1 Znak,Bulleted list Znak,lp1 Znak,Preambuła Znak,Colorful Shading - Accent 31 Znak,Light List - Accent 51 Znak"/>
    <w:link w:val="Akapitzlist"/>
    <w:uiPriority w:val="34"/>
    <w:qFormat/>
    <w:locked/>
    <w:rsid w:val="005A0AFA"/>
    <w:rPr>
      <w:rFonts w:ascii="Calibri" w:eastAsia="Calibri" w:hAnsi="Calibri" w:cs="Times New Roman"/>
    </w:rPr>
  </w:style>
  <w:style w:type="character" w:customStyle="1" w:styleId="Absatz-Standardschriftart">
    <w:name w:val="Absatz-Standardschriftart"/>
    <w:rsid w:val="005D58E7"/>
  </w:style>
  <w:style w:type="paragraph" w:customStyle="1" w:styleId="ZnakZnakZnak">
    <w:name w:val="Znak Znak Znak"/>
    <w:basedOn w:val="Normalny"/>
    <w:rsid w:val="005D58E7"/>
    <w:pPr>
      <w:suppressAutoHyphens w:val="0"/>
      <w:spacing w:line="360" w:lineRule="auto"/>
      <w:jc w:val="both"/>
    </w:pPr>
    <w:rPr>
      <w:rFonts w:ascii="Verdana" w:hAnsi="Verdana"/>
      <w:color w:val="1C1C1C"/>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5255">
      <w:bodyDiv w:val="1"/>
      <w:marLeft w:val="0"/>
      <w:marRight w:val="0"/>
      <w:marTop w:val="0"/>
      <w:marBottom w:val="0"/>
      <w:divBdr>
        <w:top w:val="none" w:sz="0" w:space="0" w:color="auto"/>
        <w:left w:val="none" w:sz="0" w:space="0" w:color="auto"/>
        <w:bottom w:val="none" w:sz="0" w:space="0" w:color="auto"/>
        <w:right w:val="none" w:sz="0" w:space="0" w:color="auto"/>
      </w:divBdr>
    </w:div>
    <w:div w:id="417750448">
      <w:bodyDiv w:val="1"/>
      <w:marLeft w:val="0"/>
      <w:marRight w:val="0"/>
      <w:marTop w:val="0"/>
      <w:marBottom w:val="0"/>
      <w:divBdr>
        <w:top w:val="none" w:sz="0" w:space="0" w:color="auto"/>
        <w:left w:val="none" w:sz="0" w:space="0" w:color="auto"/>
        <w:bottom w:val="none" w:sz="0" w:space="0" w:color="auto"/>
        <w:right w:val="none" w:sz="0" w:space="0" w:color="auto"/>
      </w:divBdr>
      <w:divsChild>
        <w:div w:id="1911379147">
          <w:marLeft w:val="0"/>
          <w:marRight w:val="0"/>
          <w:marTop w:val="0"/>
          <w:marBottom w:val="0"/>
          <w:divBdr>
            <w:top w:val="none" w:sz="0" w:space="0" w:color="auto"/>
            <w:left w:val="none" w:sz="0" w:space="0" w:color="auto"/>
            <w:bottom w:val="none" w:sz="0" w:space="0" w:color="auto"/>
            <w:right w:val="none" w:sz="0" w:space="0" w:color="auto"/>
          </w:divBdr>
        </w:div>
      </w:divsChild>
    </w:div>
    <w:div w:id="741176679">
      <w:bodyDiv w:val="1"/>
      <w:marLeft w:val="0"/>
      <w:marRight w:val="0"/>
      <w:marTop w:val="0"/>
      <w:marBottom w:val="0"/>
      <w:divBdr>
        <w:top w:val="none" w:sz="0" w:space="0" w:color="auto"/>
        <w:left w:val="none" w:sz="0" w:space="0" w:color="auto"/>
        <w:bottom w:val="none" w:sz="0" w:space="0" w:color="auto"/>
        <w:right w:val="none" w:sz="0" w:space="0" w:color="auto"/>
      </w:divBdr>
    </w:div>
    <w:div w:id="1046102452">
      <w:bodyDiv w:val="1"/>
      <w:marLeft w:val="0"/>
      <w:marRight w:val="0"/>
      <w:marTop w:val="0"/>
      <w:marBottom w:val="0"/>
      <w:divBdr>
        <w:top w:val="none" w:sz="0" w:space="0" w:color="auto"/>
        <w:left w:val="none" w:sz="0" w:space="0" w:color="auto"/>
        <w:bottom w:val="none" w:sz="0" w:space="0" w:color="auto"/>
        <w:right w:val="none" w:sz="0" w:space="0" w:color="auto"/>
      </w:divBdr>
    </w:div>
    <w:div w:id="1178083308">
      <w:bodyDiv w:val="1"/>
      <w:marLeft w:val="0"/>
      <w:marRight w:val="0"/>
      <w:marTop w:val="0"/>
      <w:marBottom w:val="0"/>
      <w:divBdr>
        <w:top w:val="none" w:sz="0" w:space="0" w:color="auto"/>
        <w:left w:val="none" w:sz="0" w:space="0" w:color="auto"/>
        <w:bottom w:val="none" w:sz="0" w:space="0" w:color="auto"/>
        <w:right w:val="none" w:sz="0" w:space="0" w:color="auto"/>
      </w:divBdr>
    </w:div>
    <w:div w:id="1186602833">
      <w:bodyDiv w:val="1"/>
      <w:marLeft w:val="0"/>
      <w:marRight w:val="0"/>
      <w:marTop w:val="0"/>
      <w:marBottom w:val="0"/>
      <w:divBdr>
        <w:top w:val="none" w:sz="0" w:space="0" w:color="auto"/>
        <w:left w:val="none" w:sz="0" w:space="0" w:color="auto"/>
        <w:bottom w:val="none" w:sz="0" w:space="0" w:color="auto"/>
        <w:right w:val="none" w:sz="0" w:space="0" w:color="auto"/>
      </w:divBdr>
    </w:div>
    <w:div w:id="1708872419">
      <w:bodyDiv w:val="1"/>
      <w:marLeft w:val="0"/>
      <w:marRight w:val="0"/>
      <w:marTop w:val="0"/>
      <w:marBottom w:val="0"/>
      <w:divBdr>
        <w:top w:val="none" w:sz="0" w:space="0" w:color="auto"/>
        <w:left w:val="none" w:sz="0" w:space="0" w:color="auto"/>
        <w:bottom w:val="none" w:sz="0" w:space="0" w:color="auto"/>
        <w:right w:val="none" w:sz="0" w:space="0" w:color="auto"/>
      </w:divBdr>
    </w:div>
    <w:div w:id="213779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aczko@gczd.kat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6A8D0-8A84-4980-861C-243CD501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13</Pages>
  <Words>6643</Words>
  <Characters>39862</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Malgorzata Kaluza</dc:creator>
  <cp:lastModifiedBy>Beata Szymczak</cp:lastModifiedBy>
  <cp:revision>13</cp:revision>
  <cp:lastPrinted>2026-01-20T07:58:00Z</cp:lastPrinted>
  <dcterms:created xsi:type="dcterms:W3CDTF">2026-01-19T13:19:00Z</dcterms:created>
  <dcterms:modified xsi:type="dcterms:W3CDTF">2026-04-13T10:24:00Z</dcterms:modified>
</cp:coreProperties>
</file>